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A14" w:rsidRDefault="00085A14" w:rsidP="00CB45CD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</w:p>
    <w:p w:rsidR="00085A14" w:rsidRDefault="00085A14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</w:p>
    <w:p w:rsidR="00085A14" w:rsidRDefault="00085A14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</w:p>
    <w:p w:rsidR="00085A14" w:rsidRDefault="008326DB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Выписка из ООП ООО</w:t>
      </w:r>
    </w:p>
    <w:p w:rsidR="00085A14" w:rsidRDefault="00A330D0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(изменения утв. директором №10-од</w:t>
      </w:r>
      <w:bookmarkStart w:id="0" w:name="_GoBack"/>
      <w:bookmarkEnd w:id="0"/>
      <w:r w:rsidR="008326DB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от 31.08.2024г)</w:t>
      </w:r>
    </w:p>
    <w:p w:rsidR="00085A14" w:rsidRDefault="00085A14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45CD" w:rsidRDefault="00CB45C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45CD" w:rsidRDefault="00CB45C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45CD" w:rsidRDefault="00CB45C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45CD" w:rsidRDefault="00CB45C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CB45CD" w:rsidRDefault="00CB45CD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8326DB" w:rsidP="00CB45CD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85A14" w:rsidRDefault="00085A14" w:rsidP="00CB45CD">
      <w:pPr>
        <w:spacing w:after="0"/>
        <w:ind w:left="120"/>
        <w:jc w:val="center"/>
        <w:rPr>
          <w:lang w:val="ru-RU"/>
        </w:rPr>
      </w:pPr>
    </w:p>
    <w:p w:rsidR="00CB45CD" w:rsidRDefault="008326DB" w:rsidP="00CB45C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</w:t>
      </w:r>
      <w:r w:rsidR="00CB45C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085A14" w:rsidRDefault="00CB45CD" w:rsidP="00CB45CD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Базовый уровень</w:t>
      </w:r>
      <w:r w:rsidR="008326DB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085A14" w:rsidRDefault="008326DB" w:rsidP="00CB45CD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085A14" w:rsidRDefault="00085A14" w:rsidP="00CB45CD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/>
        <w:ind w:left="120"/>
        <w:jc w:val="center"/>
        <w:rPr>
          <w:lang w:val="ru-RU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085A14">
      <w:pPr>
        <w:spacing w:after="0" w:line="256" w:lineRule="auto"/>
        <w:ind w:firstLineChars="1700" w:firstLine="409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85A14" w:rsidRDefault="008326DB" w:rsidP="00CB45CD">
      <w:pPr>
        <w:spacing w:after="0" w:line="256" w:lineRule="auto"/>
        <w:ind w:firstLineChars="1550" w:firstLine="3735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  <w:t>2024г</w:t>
      </w:r>
    </w:p>
    <w:p w:rsidR="008326DB" w:rsidRDefault="008326D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85A14" w:rsidRDefault="008326DB">
      <w:pPr>
        <w:spacing w:after="0" w:line="264" w:lineRule="auto"/>
        <w:ind w:left="120"/>
        <w:jc w:val="both"/>
        <w:rPr>
          <w:lang w:val="ru-RU"/>
        </w:rPr>
      </w:pPr>
      <w:r>
        <w:rPr>
          <w:lang w:val="ru-RU"/>
        </w:rPr>
        <w:t xml:space="preserve">           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8326DB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8326DB">
        <w:rPr>
          <w:rFonts w:ascii="Times New Roman" w:hAnsi="Times New Roman"/>
          <w:color w:val="000000"/>
          <w:sz w:val="28"/>
          <w:lang w:val="ru-RU"/>
        </w:rPr>
        <w:t>программы воспитания, с учётом Концепции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8326DB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8326DB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проблемы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воспринимая чужую точку зрения и аргументированно отстаивая свою. 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085A14" w:rsidRPr="008326DB" w:rsidRDefault="00085A14">
      <w:pPr>
        <w:rPr>
          <w:lang w:val="ru-RU"/>
        </w:rPr>
        <w:sectPr w:rsidR="00085A14" w:rsidRPr="008326DB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35267028"/>
    </w:p>
    <w:bookmarkEnd w:id="1"/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2" w:name="8038850c-b985-4899-8396-05ec2b5ebddc"/>
      <w:r w:rsidRPr="008326DB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2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3" w:name="f1cdb435-b3ac-4333-9983-9795e004a0c2"/>
      <w:r w:rsidRPr="008326DB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3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" w:name="b8731a29-438b-4b6a-a37d-ff778ded575a"/>
      <w:r w:rsidRPr="008326DB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4"/>
      <w:r w:rsidRPr="008326DB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" w:name="1d4fde75-5a86-4cea-90d5-aae01314b835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5"/>
      <w:r w:rsidRPr="008326DB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6" w:name="3c5dcffd-8a26-4103-9932-75cd7a8dd3e4"/>
      <w:r w:rsidRPr="008326DB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6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7" w:name="dbfddf02-0071-45b9-8d3c-fa1cc17b4b15"/>
      <w:r w:rsidRPr="008326DB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7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8" w:name="90913393-50df-412f-ac1a-f5af225a368e"/>
      <w:r w:rsidRPr="008326DB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8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" w:name="aec23ce7-13ed-416b-91bb-298806d5c90e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9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0" w:name="cfa39edd-5597-42b5-b07f-489d84e47a94"/>
      <w:r w:rsidRPr="008326DB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0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1" w:name="35dcef7b-869c-4626-b557-2b2839912c37"/>
      <w:r w:rsidRPr="008326D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1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2" w:name="a5fd8ebc-c46e-41fa-818f-2757c5fc34dd"/>
      <w:r w:rsidRPr="008326D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2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3" w:name="0447e246-04d6-4654-9850-bc46c641eafe"/>
      <w:r w:rsidRPr="008326DB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3"/>
    </w:p>
    <w:p w:rsidR="00085A14" w:rsidRPr="00CB45CD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4" w:name="e8c5701d-d8b6-4159-b2e0-3a6ac9c7dd15"/>
      <w:r w:rsidRPr="008326DB">
        <w:rPr>
          <w:rFonts w:ascii="Times New Roman" w:hAnsi="Times New Roman"/>
          <w:color w:val="000000"/>
          <w:sz w:val="28"/>
          <w:lang w:val="ru-RU"/>
        </w:rPr>
        <w:t xml:space="preserve">(одно по выбору). Например, Р. Г. Гамзатов. </w:t>
      </w:r>
      <w:r w:rsidRPr="00CB45CD">
        <w:rPr>
          <w:rFonts w:ascii="Times New Roman" w:hAnsi="Times New Roman"/>
          <w:color w:val="000000"/>
          <w:sz w:val="28"/>
          <w:lang w:val="ru-RU"/>
        </w:rPr>
        <w:t xml:space="preserve">«Песня соловья»; М. </w:t>
      </w:r>
      <w:proofErr w:type="gramStart"/>
      <w:r w:rsidRPr="00CB45CD">
        <w:rPr>
          <w:rFonts w:ascii="Times New Roman" w:hAnsi="Times New Roman"/>
          <w:color w:val="000000"/>
          <w:sz w:val="28"/>
          <w:lang w:val="ru-RU"/>
        </w:rPr>
        <w:t>Карим</w:t>
      </w:r>
      <w:proofErr w:type="gramEnd"/>
      <w:r w:rsidRPr="00CB45CD">
        <w:rPr>
          <w:rFonts w:ascii="Times New Roman" w:hAnsi="Times New Roman"/>
          <w:color w:val="000000"/>
          <w:sz w:val="28"/>
          <w:lang w:val="ru-RU"/>
        </w:rPr>
        <w:t>. «Эту песню мать мне пела».</w:t>
      </w:r>
      <w:bookmarkEnd w:id="14"/>
      <w:r w:rsidRPr="00CB45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15" w:name="2ca66737-c580-4ac4-a5b2-7f657ef38e3a"/>
      <w:r w:rsidRPr="008326DB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15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CB45CD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6" w:name="fd694784-5635-4214-94a4-c12d0a30d199"/>
      <w:r w:rsidRPr="008326DB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Например, Л. Кэрролл. «Алиса в Стране Чудес» (главы по выбору), Дж. Р. Р. Толкин. </w:t>
      </w:r>
      <w:r w:rsidRPr="00CB45CD">
        <w:rPr>
          <w:rFonts w:ascii="Times New Roman" w:hAnsi="Times New Roman"/>
          <w:color w:val="000000"/>
          <w:sz w:val="28"/>
          <w:lang w:val="ru-RU"/>
        </w:rPr>
        <w:t>«Хоббит, или</w:t>
      </w:r>
      <w:proofErr w:type="gramStart"/>
      <w:r w:rsidRPr="00CB45CD">
        <w:rPr>
          <w:rFonts w:ascii="Times New Roman" w:hAnsi="Times New Roman"/>
          <w:color w:val="000000"/>
          <w:sz w:val="28"/>
          <w:lang w:val="ru-RU"/>
        </w:rPr>
        <w:t xml:space="preserve"> Т</w:t>
      </w:r>
      <w:proofErr w:type="gramEnd"/>
      <w:r w:rsidRPr="00CB45CD">
        <w:rPr>
          <w:rFonts w:ascii="Times New Roman" w:hAnsi="Times New Roman"/>
          <w:color w:val="000000"/>
          <w:sz w:val="28"/>
          <w:lang w:val="ru-RU"/>
        </w:rPr>
        <w:t>уда и обратно» (главы по выбору).</w:t>
      </w:r>
      <w:bookmarkEnd w:id="16"/>
      <w:r w:rsidRPr="00CB45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17" w:name="b40b601e-d0c3-4299-89d0-394ad0dce0c8"/>
      <w:r w:rsidRPr="008326DB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«Каникулы», «Звук бегущих ног», «Зелёное утро» и другие.</w:t>
      </w:r>
      <w:bookmarkEnd w:id="17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18" w:name="103698ad-506d-4d05-bb28-79e90ac8cd6a"/>
      <w:r w:rsidRPr="008326DB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18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19" w:name="8a53c771-ce41-4f85-8a47-a227160dd957"/>
      <w:r w:rsidRPr="008326DB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Королевская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аналостанка»; Дж. Даррелл. «Говорящий свёрток»; Дж. Лондон. «Белый клык»; Дж. Р. Киплинг. «Маугли», «Рикки-Тикки-Тави» и другие.</w:t>
      </w:r>
      <w:bookmarkEnd w:id="19"/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085A14" w:rsidRPr="00CB45CD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B45CD">
        <w:rPr>
          <w:rFonts w:ascii="Times New Roman" w:hAnsi="Times New Roman"/>
          <w:color w:val="000000"/>
          <w:sz w:val="28"/>
          <w:lang w:val="ru-RU"/>
        </w:rPr>
        <w:t xml:space="preserve">Поэмы. «Илиада», «Одиссея» (фрагменты).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0" w:name="2d1a2719-45ad-4395-a569-7b3d43745842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0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1" w:name="f7900e95-fc4b-4bc0-a061-48731519b6e7"/>
      <w:r w:rsidRPr="008326DB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</w:t>
      </w:r>
      <w:proofErr w:type="gramStart"/>
      <w:r w:rsidRPr="008326DB">
        <w:rPr>
          <w:rFonts w:ascii="Times New Roman" w:hAnsi="Times New Roman"/>
          <w:color w:val="333333"/>
          <w:sz w:val="28"/>
          <w:lang w:val="ru-RU"/>
        </w:rPr>
        <w:t>кабы</w:t>
      </w:r>
      <w:proofErr w:type="gramEnd"/>
      <w:r w:rsidRPr="008326DB">
        <w:rPr>
          <w:rFonts w:ascii="Times New Roman" w:hAnsi="Times New Roman"/>
          <w:color w:val="333333"/>
          <w:sz w:val="28"/>
          <w:lang w:val="ru-RU"/>
        </w:rPr>
        <w:t xml:space="preserve"> на цветы да не морозы...», «Ах вы ветры, ветры буйные...», «Черный ворон», «Не шуми, мати зеленая </w:t>
      </w:r>
      <w:r w:rsidRPr="008326DB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1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</w:t>
      </w:r>
      <w:proofErr w:type="gramStart"/>
      <w:r w:rsidRPr="008326DB">
        <w:rPr>
          <w:rFonts w:ascii="Times New Roman" w:hAnsi="Times New Roman"/>
          <w:b/>
          <w:color w:val="000000"/>
          <w:sz w:val="28"/>
          <w:lang w:val="ru-RU"/>
        </w:rPr>
        <w:t>»</w:t>
      </w:r>
      <w:bookmarkStart w:id="22" w:name="ad04843b-b512-47d3-b84b-e22df1580588"/>
      <w:r w:rsidRPr="008326D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>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2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85A14" w:rsidRPr="00CB45CD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3" w:name="582b55ee-e1e5-46d8-8c0a-755ec48e137e"/>
      <w:r w:rsidRPr="008326DB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3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B45CD">
        <w:rPr>
          <w:rFonts w:ascii="Times New Roman" w:hAnsi="Times New Roman"/>
          <w:color w:val="000000"/>
          <w:sz w:val="28"/>
          <w:lang w:val="ru-RU"/>
        </w:rPr>
        <w:t>Роман «Дубровский».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CB45CD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CB45CD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4" w:name="e979ff73-e74d-4b41-9daa-86d17094fc9b"/>
      <w:r w:rsidRPr="00CB45CD">
        <w:rPr>
          <w:rFonts w:ascii="Times New Roman" w:hAnsi="Times New Roman"/>
          <w:color w:val="000000"/>
          <w:sz w:val="28"/>
          <w:lang w:val="ru-RU"/>
        </w:rPr>
        <w:t xml:space="preserve">(не менее трёх). </w:t>
      </w:r>
      <w:r w:rsidRPr="008326DB">
        <w:rPr>
          <w:rFonts w:ascii="Times New Roman" w:hAnsi="Times New Roman"/>
          <w:color w:val="000000"/>
          <w:sz w:val="28"/>
          <w:lang w:val="ru-RU"/>
        </w:rPr>
        <w:t>«Три пальмы», «Листок», «Утёс» и другие.</w:t>
      </w:r>
      <w:bookmarkEnd w:id="24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5" w:name="9aa6636f-e65a-485c-aff8-0cee29fb09d5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25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26" w:name="c36fcc5a-2cdd-400a-b3ee-0e5071a59ee1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26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7" w:name="e75d9245-73fc-447a-aaf6-d7ac09f2bf3a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27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28" w:name="977de391-a0ab-47d0-b055-bb99283dc920"/>
      <w:r w:rsidRPr="008326D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28"/>
      <w:r w:rsidRPr="008326DB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29" w:name="5ccd7dea-76bb-435c-9fae-1b74ca2890ed"/>
      <w:r w:rsidRPr="008326DB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29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8326DB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0" w:name="1a89c352-1e28-490d-a532-18fd47b8e1fa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0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8326DB">
        <w:rPr>
          <w:sz w:val="28"/>
          <w:lang w:val="ru-RU"/>
        </w:rPr>
        <w:br/>
      </w:r>
      <w:bookmarkStart w:id="31" w:name="5118f498-9661-45e8-9924-bef67bfbf524"/>
      <w:bookmarkEnd w:id="31"/>
    </w:p>
    <w:p w:rsidR="00085A14" w:rsidRPr="008326DB" w:rsidRDefault="008326DB">
      <w:pPr>
        <w:spacing w:after="0" w:line="264" w:lineRule="auto"/>
        <w:ind w:firstLine="600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(два произведения по выбору).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 xml:space="preserve">Например, Например, Б.Л. Васильев «Экспонат №...», Б.П. Екимов «Ночь исцеления», Э.Н. Веркин «Облачный полк» (главы) и другие. </w:t>
      </w:r>
      <w:r w:rsidRPr="008326DB">
        <w:rPr>
          <w:sz w:val="28"/>
          <w:lang w:val="ru-RU"/>
        </w:rPr>
        <w:br/>
      </w:r>
      <w:bookmarkStart w:id="32" w:name="a35f0a0b-d9a0-4ac9-afd6-3c0ec32f1224"/>
      <w:bookmarkEnd w:id="32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End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Рассказ «Уроки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французского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». </w:t>
      </w:r>
    </w:p>
    <w:p w:rsidR="00085A14" w:rsidRPr="00CB45CD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33" w:name="7f695bb6-7ce9-46a5-96af-f43597f5f296"/>
      <w:r w:rsidRPr="008326D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Р. И. Фраерман. «Дикая собака Динго, или Повесть о первой любви»; Ю. И. Коваль. </w:t>
      </w:r>
      <w:r w:rsidRPr="00CB45CD">
        <w:rPr>
          <w:rFonts w:ascii="Times New Roman" w:hAnsi="Times New Roman"/>
          <w:color w:val="000000"/>
          <w:sz w:val="28"/>
          <w:lang w:val="ru-RU"/>
        </w:rPr>
        <w:t>«Самая лёгкая лодка в мире» и другие.</w:t>
      </w:r>
      <w:bookmarkEnd w:id="33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4" w:name="99ff4dfc-6077-4b1d-979a-efd5d464e2ea"/>
      <w:r w:rsidRPr="008326DB">
        <w:rPr>
          <w:rFonts w:ascii="Times New Roman" w:hAnsi="Times New Roman"/>
          <w:color w:val="000000"/>
          <w:sz w:val="28"/>
          <w:lang w:val="ru-RU"/>
        </w:rPr>
        <w:t>Н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апример, К. Булычев «Сто лет тому вперед» и другие. </w:t>
      </w:r>
      <w:bookmarkEnd w:id="34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5" w:name="8c6e542d-3297-4f00-9d18-f11cc02b5c2a"/>
      <w:r w:rsidRPr="008326DB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35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36" w:name="c11c39d0-823d-48a6-b780-3c956bde3174"/>
      <w:r w:rsidRPr="008326D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6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37" w:name="401c2012-d122-4b9b-86de-93f36659c25d"/>
      <w:r w:rsidRPr="008326D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7"/>
    </w:p>
    <w:p w:rsidR="00085A14" w:rsidRPr="00CB45CD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8" w:name="e9c8f8f3-f048-4763-af7b-4a65b4f5147c"/>
      <w:r w:rsidRPr="008326D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Ж. Верн. «Дети капитана Гранта» (главы по выбору). Х. Ли. </w:t>
      </w:r>
      <w:r w:rsidRPr="00CB45CD">
        <w:rPr>
          <w:rFonts w:ascii="Times New Roman" w:hAnsi="Times New Roman"/>
          <w:color w:val="000000"/>
          <w:sz w:val="28"/>
          <w:lang w:val="ru-RU"/>
        </w:rPr>
        <w:t>«Убить пересмешника» (главы по выбору) и другие.</w:t>
      </w:r>
      <w:bookmarkEnd w:id="38"/>
    </w:p>
    <w:p w:rsidR="00085A14" w:rsidRPr="00CB45CD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9" w:name="683b575d-fc29-4554-8898-a7b5c598dbb6"/>
      <w:r w:rsidRPr="008326DB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«Поучение» Владимира Мономаха (в сокращении) и другие.</w:t>
      </w:r>
      <w:bookmarkEnd w:id="39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0" w:name="3741b07c-b818-4276-9c02-9452404ed662"/>
      <w:r w:rsidRPr="008326DB">
        <w:rPr>
          <w:rFonts w:ascii="Times New Roman" w:hAnsi="Times New Roman"/>
          <w:color w:val="000000"/>
          <w:sz w:val="28"/>
          <w:lang w:val="ru-RU"/>
        </w:rPr>
        <w:t>(не менее четырёх). Например, «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Во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40"/>
      <w:r w:rsidRPr="008326DB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1" w:name="f492b714-890f-4682-ac40-57999778e8e6"/>
      <w:r w:rsidRPr="008326DB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1"/>
      <w:r w:rsidRPr="008326DB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2" w:name="d902c126-21ef-4167-9209-dfb4fb73593d"/>
      <w:r w:rsidRPr="008326DB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2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3" w:name="117e4a82-ed0d-45ab-b4ae-813f20ad62a5"/>
      <w:r w:rsidRPr="008326DB">
        <w:rPr>
          <w:rFonts w:ascii="Times New Roman" w:hAnsi="Times New Roman"/>
          <w:color w:val="000000"/>
          <w:sz w:val="28"/>
          <w:lang w:val="ru-RU"/>
        </w:rPr>
        <w:t xml:space="preserve">(не менее четырёх).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 xml:space="preserve"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</w:r>
      <w:r w:rsidRPr="00CB45CD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43"/>
      <w:proofErr w:type="gramEnd"/>
      <w:r w:rsidRPr="00CB45C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326DB">
        <w:rPr>
          <w:rFonts w:ascii="Times New Roman" w:hAnsi="Times New Roman"/>
          <w:color w:val="000000"/>
          <w:sz w:val="28"/>
          <w:lang w:val="ru-RU"/>
        </w:rPr>
        <w:t>«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Песня про царя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Ивана Васильевича, молодого опричника и удалого купца Калашникова».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4" w:name="724e0df4-38e3-41a2-b5b6-ae74cd02e3ae"/>
      <w:r w:rsidRPr="008326DB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4"/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45" w:name="392c8492-5b4a-402c-8f0e-10bd561de6f3"/>
      <w:r w:rsidRPr="008326DB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45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46" w:name="d49ac97a-9f24-4da7-91f2-e48f019fd3f5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46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7" w:name="d84dadf2-8837-40a7-90af-c346f8dae9ab"/>
      <w:r w:rsidRPr="008326DB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47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48" w:name="0c9ef179-8127-40c8-873b-fdcc57270e7f"/>
      <w:r w:rsidRPr="008326DB">
        <w:rPr>
          <w:rFonts w:ascii="Times New Roman" w:hAnsi="Times New Roman"/>
          <w:color w:val="000000"/>
          <w:sz w:val="28"/>
          <w:lang w:val="ru-RU"/>
        </w:rPr>
        <w:t>(одна по выбору). Например, «Повесть о том, как один мужик двух генералов прокормил», «Дикий помещик», «Премудрый пискарь» и другие.</w:t>
      </w:r>
      <w:bookmarkEnd w:id="48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49" w:name="3f08c306-d1eb-40c1-bf0e-bea855aa400c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Купера.</w:t>
      </w:r>
      <w:bookmarkEnd w:id="49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0" w:name="40c64b3a-a3eb-4d3f-8b8d-5837df728019"/>
      <w:r w:rsidRPr="008326DB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0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1" w:name="a869f2ae-2a1e-4f4b-ba77-92f82652d3d9"/>
      <w:r w:rsidRPr="008326D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1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2" w:name="aae30f53-7b1d-4cda-884d-589dec4393f5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2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3" w:name="b02116e4-e9ea-4e8f-af38-04f2ae71ec92"/>
      <w:r w:rsidRPr="008326D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«Алые паруса», «Зелёная лампа» и другие.</w:t>
      </w:r>
      <w:bookmarkEnd w:id="53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4" w:name="56b5d580-1dbd-4944-a96b-0fcb0abff146"/>
      <w:r w:rsidRPr="008326DB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4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5" w:name="3508c828-689c-452f-ba72-3d6a17920a96"/>
      <w:r w:rsidRPr="008326DB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5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56" w:name="bfb8e5e7-5dc0-4aa2-a0fb-f3372a190ccd"/>
      <w:r w:rsidRPr="008326DB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56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57" w:name="58f8e791-4da1-4c7c-996e-06e9678d7abd"/>
      <w:r w:rsidRPr="008326DB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57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58" w:name="a067d7de-fb70-421e-a5f5-fb299a482d23"/>
      <w:r w:rsidRPr="008326DB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58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59" w:name="0597886d-dd6d-4674-8ee8-e14ffd5ff356"/>
      <w:r w:rsidRPr="008326DB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59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0" w:name="83a8feea-b75e-4227-8bcd-8ff9e804ba2b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0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1" w:name="ea61fdd9-b266-4028-b605-73fad05f3a1b"/>
      <w:r w:rsidRPr="008326D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1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CB45CD" w:rsidRDefault="008326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326DB">
        <w:rPr>
          <w:rFonts w:ascii="Times New Roman" w:hAnsi="Times New Roman"/>
          <w:b/>
          <w:color w:val="000000"/>
          <w:sz w:val="28"/>
          <w:lang w:val="ru-RU"/>
        </w:rPr>
        <w:t>Зарубежная</w:t>
      </w:r>
      <w:proofErr w:type="gramEnd"/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новеллистика </w:t>
      </w:r>
      <w:bookmarkStart w:id="62" w:name="4c3792f6-c508-448f-810f-0a4e7935e4da"/>
      <w:r w:rsidRPr="008326DB">
        <w:rPr>
          <w:rFonts w:ascii="Times New Roman" w:hAnsi="Times New Roman"/>
          <w:color w:val="000000"/>
          <w:sz w:val="28"/>
          <w:lang w:val="ru-RU"/>
        </w:rPr>
        <w:t xml:space="preserve">(одно-два произведения по выбору). Например, П. Мериме. «Маттео Фальконе»; О. Генри. </w:t>
      </w:r>
      <w:r w:rsidRPr="00CB45CD">
        <w:rPr>
          <w:rFonts w:ascii="Times New Roman" w:hAnsi="Times New Roman"/>
          <w:color w:val="000000"/>
          <w:sz w:val="28"/>
          <w:lang w:val="ru-RU"/>
        </w:rPr>
        <w:t>«Дары волхвов», «Последний лист».</w:t>
      </w:r>
      <w:bookmarkEnd w:id="62"/>
      <w:r w:rsidRPr="00CB45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А. де </w:t>
      </w:r>
      <w:proofErr w:type="gramStart"/>
      <w:r w:rsidRPr="008326DB">
        <w:rPr>
          <w:rFonts w:ascii="Times New Roman" w:hAnsi="Times New Roman"/>
          <w:b/>
          <w:color w:val="000000"/>
          <w:sz w:val="28"/>
          <w:lang w:val="ru-RU"/>
        </w:rPr>
        <w:t>Сент</w:t>
      </w:r>
      <w:proofErr w:type="gramEnd"/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Экзюпери.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3" w:name="985594a0-fcf7-4207-a4d1-f380ff5738df"/>
      <w:r w:rsidRPr="008326D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3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4" w:name="5b5c3fe8-b2de-4b56-86d3-e3754f0ba265"/>
      <w:r w:rsidRPr="008326DB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4"/>
      <w:r w:rsidRPr="008326DB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5" w:name="1749eea8-4a2b-4b41-b15d-2fbade426127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65"/>
      <w:r w:rsidRPr="008326DB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66" w:name="fabf9287-55ad-4e60-84d5-add7a98c2934"/>
      <w:r w:rsidRPr="008326DB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66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67" w:name="d4361b3a-67eb-4f10-a5c6-46aeb46ddd0f"/>
      <w:r w:rsidRPr="008326DB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67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68" w:name="1cb9fa85-1479-480f-ac52-31806803cd56"/>
      <w:r w:rsidRPr="008326D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68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9" w:name="2d584d74-2b44-43c1-bb1d-41138fc1bfb5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69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0" w:name="ef531e3a-0507-4076-89cb-456c64cbca56"/>
      <w:r w:rsidRPr="008326DB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0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71" w:name="bf7bc9e4-c459-4e44-8cf4-6440f472144b"/>
      <w:r w:rsidRPr="008326DB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1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End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8326DB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</w:t>
      </w:r>
      <w:proofErr w:type="gramStart"/>
      <w:r w:rsidRPr="008326D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326DB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8326DB">
        <w:rPr>
          <w:sz w:val="28"/>
          <w:lang w:val="ru-RU"/>
        </w:rPr>
        <w:br/>
      </w:r>
      <w:bookmarkStart w:id="72" w:name="464a1461-dc27-4c8e-855e-7a4d0048dab5"/>
      <w:bookmarkEnd w:id="72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8326DB">
        <w:rPr>
          <w:sz w:val="28"/>
          <w:lang w:val="ru-RU"/>
        </w:rPr>
        <w:br/>
      </w:r>
      <w:bookmarkStart w:id="73" w:name="adb853ee-930d-4a27-923a-b9cb0245de5e"/>
      <w:bookmarkEnd w:id="73"/>
    </w:p>
    <w:p w:rsidR="00085A14" w:rsidRPr="008326DB" w:rsidRDefault="008326DB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4" w:name="0d55d6d3-7190-4389-8070-261d3434d548"/>
      <w:r w:rsidRPr="008326DB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74"/>
      <w:r w:rsidRPr="008326DB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75" w:name="b53ea1d5-9b20-4ab2-824f-f7ee2f330726"/>
      <w:r w:rsidRPr="008326D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5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76" w:name="0d430c7d-1e84-4c15-8128-09b5a0ae5b8e"/>
      <w:r w:rsidRPr="008326D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6"/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77" w:name="e8b587e6-2f8c-4690-a635-22bb3cee08ae"/>
      <w:r w:rsidRPr="008326DB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77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78" w:name="8ca8cc5e-b57b-4292-a0a2-4d5e99a37fc7"/>
      <w:r w:rsidRPr="008326DB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78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79" w:name="7eb282c3-f5ef-4e9f-86b2-734492601833"/>
      <w:r w:rsidRPr="008326DB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79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0" w:name="d3f3009b-2bf2-4457-85cc-996248170bfd"/>
      <w:r w:rsidRPr="008326DB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0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1" w:name="0b2f85f8-e824-4e61-a1ac-4efc7fb78a2f"/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1"/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2" w:name="87a51fa3-c568-4583-a18a-174135483b9d"/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>.</w:t>
      </w:r>
      <w:bookmarkEnd w:id="82"/>
      <w:r w:rsidRPr="008326DB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3" w:name="131db750-5e26-42b5-b0b5-6f68058ef787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3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4" w:name="50dcaf75-7eb3-4058-9b14-0313c9277b2d"/>
      <w:r w:rsidRPr="008326DB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4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85" w:name="0b3534b6-8dfe-4b28-9993-091faed66786"/>
      <w:r w:rsidRPr="008326DB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5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6" w:name="e19cbdea-f76d-4b99-b400-83b11ad6923d"/>
      <w:r w:rsidRPr="008326DB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86"/>
      <w:r w:rsidRPr="008326DB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87" w:name="e2190f02-8aec-4529-8d6c-41c65b65ca2e"/>
      <w:r w:rsidRPr="008326DB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87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88" w:name="2ccf1dde-3592-470f-89fb-4ebac1d8e3cf"/>
      <w:r w:rsidRPr="008326D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88"/>
    </w:p>
    <w:p w:rsidR="00085A14" w:rsidRPr="008326DB" w:rsidRDefault="00085A14">
      <w:pPr>
        <w:rPr>
          <w:lang w:val="ru-RU"/>
        </w:rPr>
        <w:sectPr w:rsidR="00085A14" w:rsidRPr="008326DB">
          <w:pgSz w:w="11906" w:h="16383"/>
          <w:pgMar w:top="1134" w:right="850" w:bottom="1134" w:left="1701" w:header="720" w:footer="720" w:gutter="0"/>
          <w:cols w:space="720"/>
        </w:sectPr>
      </w:pPr>
      <w:bookmarkStart w:id="89" w:name="block-35267029"/>
    </w:p>
    <w:bookmarkEnd w:id="89"/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Изучение литературы в основной школе направлено на достижение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следующих личностных, метапредметных и предметных результатов освоения учебного предмета.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Default="008326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085A14" w:rsidRPr="008326DB" w:rsidRDefault="008326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085A14" w:rsidRPr="008326DB" w:rsidRDefault="008326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085A14" w:rsidRPr="008326DB" w:rsidRDefault="008326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085A14" w:rsidRPr="008326DB" w:rsidRDefault="008326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085A14" w:rsidRPr="008326DB" w:rsidRDefault="008326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085A14" w:rsidRPr="008326DB" w:rsidRDefault="008326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085A14" w:rsidRPr="008326DB" w:rsidRDefault="008326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085A14" w:rsidRPr="008326DB" w:rsidRDefault="008326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активное участие в школьном самоуправлении;</w:t>
      </w:r>
    </w:p>
    <w:p w:rsidR="00085A14" w:rsidRPr="008326DB" w:rsidRDefault="008326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участию в гуманитарной деятельности (волонтерство; помощь людям, нуждающимся в ней).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Default="008326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085A14" w:rsidRPr="008326DB" w:rsidRDefault="008326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085A14" w:rsidRPr="008326DB" w:rsidRDefault="008326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085A14" w:rsidRPr="008326DB" w:rsidRDefault="008326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Default="008326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085A14" w:rsidRPr="008326DB" w:rsidRDefault="008326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085A14" w:rsidRPr="008326DB" w:rsidRDefault="008326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085A14" w:rsidRPr="008326DB" w:rsidRDefault="008326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Default="008326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085A14" w:rsidRPr="008326DB" w:rsidRDefault="008326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085A14" w:rsidRPr="008326DB" w:rsidRDefault="008326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085A14" w:rsidRPr="008326DB" w:rsidRDefault="008326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085A14" w:rsidRPr="008326DB" w:rsidRDefault="008326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085A14" w:rsidRPr="008326DB" w:rsidRDefault="008326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085A14" w:rsidRPr="008326DB" w:rsidRDefault="008326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085A14" w:rsidRPr="008326DB" w:rsidRDefault="008326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в процессе школьного литературного образования; </w:t>
      </w:r>
    </w:p>
    <w:p w:rsidR="00085A14" w:rsidRPr="008326DB" w:rsidRDefault="008326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85A14" w:rsidRPr="008326DB" w:rsidRDefault="008326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085A14" w:rsidRPr="008326DB" w:rsidRDefault="008326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085A14" w:rsidRPr="008326DB" w:rsidRDefault="008326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085A14" w:rsidRPr="008326DB" w:rsidRDefault="008326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Default="008326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085A14" w:rsidRPr="008326DB" w:rsidRDefault="008326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085A14" w:rsidRPr="008326DB" w:rsidRDefault="008326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085A14" w:rsidRPr="008326DB" w:rsidRDefault="008326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085A14" w:rsidRPr="008326DB" w:rsidRDefault="008326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085A14" w:rsidRPr="008326DB" w:rsidRDefault="008326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085A14" w:rsidRPr="008326DB" w:rsidRDefault="008326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Default="008326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085A14" w:rsidRPr="008326DB" w:rsidRDefault="008326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085A14" w:rsidRPr="008326DB" w:rsidRDefault="008326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085A14" w:rsidRPr="008326DB" w:rsidRDefault="008326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085A14" w:rsidRPr="008326DB" w:rsidRDefault="008326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085A14" w:rsidRPr="008326DB" w:rsidRDefault="008326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Default="008326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085A14" w:rsidRPr="008326DB" w:rsidRDefault="008326D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085A14" w:rsidRPr="008326DB" w:rsidRDefault="008326D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085A14" w:rsidRPr="008326DB" w:rsidRDefault="008326D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085A14" w:rsidRPr="008326DB" w:rsidRDefault="008326D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</w:t>
      </w:r>
      <w:proofErr w:type="gramStart"/>
      <w:r w:rsidRPr="008326DB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8326DB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 </w:t>
      </w:r>
    </w:p>
    <w:p w:rsidR="00085A14" w:rsidRPr="008326DB" w:rsidRDefault="008326D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085A14" w:rsidRPr="008326DB" w:rsidRDefault="008326D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085A14" w:rsidRPr="008326DB" w:rsidRDefault="008326D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085A14" w:rsidRPr="008326DB" w:rsidRDefault="008326D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085A14" w:rsidRPr="008326DB" w:rsidRDefault="008326D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085A14" w:rsidRPr="008326DB" w:rsidRDefault="008326D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085A14" w:rsidRPr="008326DB" w:rsidRDefault="008326D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085A14" w:rsidRPr="008326DB" w:rsidRDefault="008326D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085A14" w:rsidRPr="008326DB" w:rsidRDefault="008326D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085A14" w:rsidRPr="008326DB" w:rsidRDefault="008326D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085A14" w:rsidRDefault="008326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085A14" w:rsidRPr="008326DB" w:rsidRDefault="008326D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085A14" w:rsidRPr="008326DB" w:rsidRDefault="008326D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085A14" w:rsidRPr="008326DB" w:rsidRDefault="008326D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085A14" w:rsidRPr="008326DB" w:rsidRDefault="008326D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085A14" w:rsidRPr="008326DB" w:rsidRDefault="008326D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085A14" w:rsidRPr="008326DB" w:rsidRDefault="008326D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085A14" w:rsidRPr="008326DB" w:rsidRDefault="008326D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085A14" w:rsidRPr="008326DB" w:rsidRDefault="008326D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085A14" w:rsidRDefault="008326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085A14" w:rsidRPr="008326DB" w:rsidRDefault="008326D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085A14" w:rsidRPr="008326DB" w:rsidRDefault="008326D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085A14" w:rsidRPr="008326DB" w:rsidRDefault="008326D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85A14" w:rsidRPr="008326DB" w:rsidRDefault="008326D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085A14" w:rsidRPr="008326DB" w:rsidRDefault="008326D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085A14" w:rsidRPr="008326DB" w:rsidRDefault="008326D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085A14" w:rsidRPr="008326DB" w:rsidRDefault="008326D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085A14" w:rsidRPr="008326DB" w:rsidRDefault="008326D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085A14" w:rsidRPr="008326DB" w:rsidRDefault="008326D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085A14" w:rsidRPr="008326DB" w:rsidRDefault="008326D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085A14" w:rsidRPr="008326DB" w:rsidRDefault="008326D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085A14" w:rsidRPr="008326DB" w:rsidRDefault="008326D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85A14" w:rsidRPr="008326DB" w:rsidRDefault="008326D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085A14" w:rsidRPr="008326DB" w:rsidRDefault="008326D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085A14" w:rsidRDefault="008326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085A14" w:rsidRPr="008326DB" w:rsidRDefault="008326D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085A14" w:rsidRPr="008326DB" w:rsidRDefault="008326D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085A14" w:rsidRPr="008326DB" w:rsidRDefault="008326D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85A14" w:rsidRPr="008326DB" w:rsidRDefault="008326D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85A14" w:rsidRPr="008326DB" w:rsidRDefault="008326D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085A14" w:rsidRPr="008326DB" w:rsidRDefault="008326D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085A14" w:rsidRDefault="008326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085A14" w:rsidRPr="008326DB" w:rsidRDefault="008326D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085A14" w:rsidRPr="008326DB" w:rsidRDefault="008326D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85A14" w:rsidRPr="008326DB" w:rsidRDefault="008326D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085A14" w:rsidRPr="008326DB" w:rsidRDefault="008326D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085A14" w:rsidRDefault="008326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085A14" w:rsidRPr="008326DB" w:rsidRDefault="008326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085A14" w:rsidRPr="008326DB" w:rsidRDefault="008326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085A14" w:rsidRPr="008326DB" w:rsidRDefault="008326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085A14" w:rsidRPr="008326DB" w:rsidRDefault="008326D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085A14" w:rsidRDefault="008326D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085A14" w:rsidRPr="008326DB" w:rsidRDefault="008326D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085A14" w:rsidRPr="008326DB" w:rsidRDefault="008326D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085A14" w:rsidRPr="008326DB" w:rsidRDefault="008326D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085A14" w:rsidRPr="008326DB" w:rsidRDefault="008326D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085A14" w:rsidRPr="008326DB" w:rsidRDefault="008326D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085A14" w:rsidRPr="008326DB" w:rsidRDefault="008326D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</w:t>
      </w: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композиция; литературный герой (персонаж), речевая характеристика персонажей; портрет, пейзаж, художественная деталь;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эпитет, сравнение, метафора, олицетворение; аллегория; ритм, рифма;</w:t>
      </w:r>
    </w:p>
    <w:p w:rsidR="00085A14" w:rsidRPr="008326DB" w:rsidRDefault="008326D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085A14" w:rsidRPr="008326DB" w:rsidRDefault="008326D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сопоставлять с помощью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учителя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подбирать аргументы для оценки прочитанного (с учётом литературного развития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>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8) владеть начальными умениями интерпретации и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оценки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текстуально изученных произведений фольклора и литературы;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11) участвовать в создании элементарных учебных проектов под руководством учителя и учиться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представлять их результаты (с учётом литературного развития обучающихся);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обучающихся);</w:t>
      </w:r>
    </w:p>
    <w:p w:rsidR="00085A14" w:rsidRPr="008326DB" w:rsidRDefault="008326D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085A14" w:rsidRPr="008326DB" w:rsidRDefault="008326D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  <w:proofErr w:type="gramEnd"/>
    </w:p>
    <w:p w:rsidR="00085A14" w:rsidRPr="008326DB" w:rsidRDefault="008326D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085A14" w:rsidRPr="008326DB" w:rsidRDefault="008326D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085A14" w:rsidRPr="008326DB" w:rsidRDefault="008326D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сопоставлять с помощью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учителя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>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8) владеть умениями интерпретации и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оценки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представлять полученные результаты;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085A14" w:rsidRPr="008326DB" w:rsidRDefault="008326D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085A14" w:rsidRPr="008326DB" w:rsidRDefault="008326D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понимать сущность и элементарные смысловые функции теоретико-литературных понятий и учиться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  <w:proofErr w:type="gramEnd"/>
    </w:p>
    <w:p w:rsidR="00085A14" w:rsidRPr="008326DB" w:rsidRDefault="008326D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085A14" w:rsidRPr="008326DB" w:rsidRDefault="008326D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  <w:proofErr w:type="gramEnd"/>
    </w:p>
    <w:p w:rsidR="00085A14" w:rsidRPr="008326DB" w:rsidRDefault="008326D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соотносить собственную позицию с позицией автора, давать аргументированную оценку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>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  <w:proofErr w:type="gramEnd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интернет-библиотеках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для выполнения учебных задач, соблюдая правила информационной безопасности.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085A14" w:rsidRPr="008326DB" w:rsidRDefault="008326D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  <w:proofErr w:type="gramEnd"/>
    </w:p>
    <w:p w:rsidR="00085A14" w:rsidRPr="008326DB" w:rsidRDefault="008326D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  <w:proofErr w:type="gramEnd"/>
    </w:p>
    <w:p w:rsidR="00085A14" w:rsidRPr="008326DB" w:rsidRDefault="008326D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085A14" w:rsidRPr="008326DB" w:rsidRDefault="008326D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085A14" w:rsidRPr="008326DB" w:rsidRDefault="008326D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085A14" w:rsidRPr="008326DB" w:rsidRDefault="008326D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>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left="120"/>
        <w:jc w:val="both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85A14" w:rsidRPr="008326DB" w:rsidRDefault="00085A14">
      <w:pPr>
        <w:spacing w:after="0" w:line="264" w:lineRule="auto"/>
        <w:ind w:left="120"/>
        <w:jc w:val="both"/>
        <w:rPr>
          <w:lang w:val="ru-RU"/>
        </w:rPr>
      </w:pP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произведениях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с учётом неоднозначности заложенных в них художественных смыслов:</w:t>
      </w:r>
    </w:p>
    <w:p w:rsidR="00085A14" w:rsidRPr="008326DB" w:rsidRDefault="008326D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  <w:proofErr w:type="gramEnd"/>
    </w:p>
    <w:p w:rsidR="00085A14" w:rsidRPr="008326DB" w:rsidRDefault="008326D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 xml:space="preserve">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</w:t>
      </w: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  <w:proofErr w:type="gramEnd"/>
    </w:p>
    <w:p w:rsidR="00085A14" w:rsidRPr="008326DB" w:rsidRDefault="008326D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085A14" w:rsidRPr="008326DB" w:rsidRDefault="008326D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085A14" w:rsidRPr="008326DB" w:rsidRDefault="008326D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085A14" w:rsidRPr="008326DB" w:rsidRDefault="008326D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085A14" w:rsidRPr="008326DB" w:rsidRDefault="008326D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произведению (с учётом литературного развития, индивидуальных особенностей обучающихся);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8326DB">
        <w:rPr>
          <w:rFonts w:ascii="Times New Roman" w:hAnsi="Times New Roman"/>
          <w:color w:val="000000"/>
          <w:sz w:val="28"/>
          <w:lang w:val="ru-RU"/>
        </w:rPr>
        <w:t xml:space="preserve"> и отстаивать свою точку зрения, используя литературные аргументы;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</w:t>
      </w: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r w:rsidRPr="008326DB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8326DB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085A14" w:rsidRPr="008326DB" w:rsidRDefault="008326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326DB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  <w:proofErr w:type="gramEnd"/>
    </w:p>
    <w:p w:rsidR="00085A14" w:rsidRPr="008326DB" w:rsidRDefault="00085A14">
      <w:pPr>
        <w:rPr>
          <w:lang w:val="ru-RU"/>
        </w:rPr>
        <w:sectPr w:rsidR="00085A14" w:rsidRPr="008326DB">
          <w:pgSz w:w="11906" w:h="16383"/>
          <w:pgMar w:top="1134" w:right="850" w:bottom="1134" w:left="1701" w:header="720" w:footer="720" w:gutter="0"/>
          <w:cols w:space="720"/>
        </w:sectPr>
      </w:pPr>
      <w:bookmarkStart w:id="90" w:name="block-35267024"/>
    </w:p>
    <w:bookmarkEnd w:id="90"/>
    <w:p w:rsidR="00085A14" w:rsidRDefault="008326DB">
      <w:pPr>
        <w:spacing w:after="0"/>
        <w:ind w:left="120"/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4636"/>
        <w:gridCol w:w="1535"/>
        <w:gridCol w:w="1861"/>
        <w:gridCol w:w="1930"/>
        <w:gridCol w:w="2844"/>
      </w:tblGrid>
      <w:tr w:rsidR="00085A14" w:rsidTr="008326DB">
        <w:trPr>
          <w:trHeight w:val="144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85A14" w:rsidRDefault="00085A14">
            <w:pPr>
              <w:spacing w:after="0"/>
              <w:ind w:left="135"/>
            </w:pPr>
          </w:p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85A14" w:rsidRDefault="00085A14"/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Pr="00F54093" w:rsidRDefault="00F540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Pr="00F54093" w:rsidRDefault="00F540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«Крестьянские дети». «Школьник» и др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..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выбору)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«Лошадиная фамилия», «Мальчики», «Хирургия» и 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двух), например, произведения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 П. Катаева, В. П. Крапивина, Ю.П. Казакова, А. Г. Алексина, В. К. Железникова, Ю.Я.Яковлева, Ю. И. 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Pr="00F54093" w:rsidRDefault="00F540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приключенческого жанра отечественных писателей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(одно по выбору). Например, Р. Г. Гамзатов. «Песня соловья»; М.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Карим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дно произведение по выбору). Например, Л.Кэрролл. «Алиса в Стране Чудес» (главы); Дж.Р.Р.Толкин. «Хоббит, или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выбору).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дно-два произведения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F540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8326D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RPr="00A330D0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413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80"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8B424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85A14" w:rsidTr="008326D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F540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8326D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</w:tbl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4715"/>
        <w:gridCol w:w="1496"/>
        <w:gridCol w:w="1843"/>
        <w:gridCol w:w="1912"/>
        <w:gridCol w:w="2826"/>
      </w:tblGrid>
      <w:tr w:rsidR="00085A14">
        <w:trPr>
          <w:trHeight w:val="144"/>
          <w:tblCellSpacing w:w="0" w:type="dxa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085A14" w:rsidRPr="00A330D0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41542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8B424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085A14" w:rsidRPr="00A330D0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41542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8B424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85A14" w:rsidRPr="00A330D0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....», 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 другие. «Песнь о Роланде» (фрагменты), «Песнь о Нибелунгах»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B424C">
              <w:fldChar w:fldCharType="begin"/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instrText>HYPERLINK</w:instrText>
            </w:r>
            <w:r w:rsidR="008B424C" w:rsidRPr="00A330D0">
              <w:rPr>
                <w:lang w:val="ru-RU"/>
              </w:rPr>
              <w:instrText xml:space="preserve"> "</w:instrText>
            </w:r>
            <w:r w:rsidR="008B424C">
              <w:instrText>https</w:instrText>
            </w:r>
            <w:r w:rsidR="008B424C" w:rsidRPr="00A330D0">
              <w:rPr>
                <w:lang w:val="ru-RU"/>
              </w:rPr>
              <w:instrText>://</w:instrText>
            </w:r>
            <w:r w:rsidR="008B424C">
              <w:instrText>m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edsoo</w:instrText>
            </w:r>
            <w:r w:rsidR="008B424C" w:rsidRPr="00A330D0">
              <w:rPr>
                <w:lang w:val="ru-RU"/>
              </w:rPr>
              <w:instrText>.</w:instrText>
            </w:r>
            <w:r w:rsidR="008B424C">
              <w:instrText>ru</w:instrText>
            </w:r>
            <w:r w:rsidR="008B424C" w:rsidRPr="00A330D0">
              <w:rPr>
                <w:lang w:val="ru-RU"/>
              </w:rPr>
              <w:instrText>/7</w:instrText>
            </w:r>
            <w:r w:rsidR="008B424C">
              <w:instrText>f</w:instrText>
            </w:r>
            <w:r w:rsidR="008B424C" w:rsidRPr="00A330D0">
              <w:rPr>
                <w:lang w:val="ru-RU"/>
              </w:rPr>
              <w:instrText>41542</w:instrText>
            </w:r>
            <w:r w:rsidR="008B424C">
              <w:instrText>e</w:instrText>
            </w:r>
            <w:r w:rsidR="008B424C" w:rsidRPr="00A330D0">
              <w:rPr>
                <w:lang w:val="ru-RU"/>
              </w:rPr>
              <w:instrText>" \</w:instrText>
            </w:r>
            <w:r w:rsidR="008B424C">
              <w:instrText>h</w:instrText>
            </w:r>
            <w:r w:rsidR="008B424C" w:rsidRPr="00A330D0">
              <w:rPr>
                <w:lang w:val="ru-RU"/>
              </w:rPr>
              <w:instrText xml:space="preserve"> </w:instrText>
            </w:r>
            <w:r w:rsidR="008B424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326DB">
              <w:rPr>
                <w:rFonts w:ascii="Times New Roman" w:hAnsi="Times New Roman"/>
                <w:color w:val="0000FF"/>
                <w:u w:val="single"/>
                <w:lang w:val="ru-RU"/>
              </w:rPr>
              <w:t>41542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8B424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«Сказание о белгородском киселе», «Сказание о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CB45CD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не менее двух).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CB45CD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е менее четырёх стихотворений двух поэтов), Например, стихотворения О. Ф. 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ва произведения по выбору), Например,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писателей на тему взросления человека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CB45C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</w:tbl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4589"/>
        <w:gridCol w:w="1563"/>
        <w:gridCol w:w="1843"/>
        <w:gridCol w:w="1912"/>
        <w:gridCol w:w="2826"/>
      </w:tblGrid>
      <w:tr w:rsidR="00085A14">
        <w:trPr>
          <w:trHeight w:val="144"/>
          <w:tblCellSpacing w:w="0" w:type="dxa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CB45CD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четырёх)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Pr="00F54093" w:rsidRDefault="00F540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опричника и удалого купца Калашникова»</w:t>
            </w:r>
            <w:proofErr w:type="gram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CB45CD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Рассказы из цикла «Записки охотника» (два по выбору)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«Бирюк», «Хорь и Калиныч» и 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Pr="00F54093" w:rsidRDefault="00F540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двух). Например, произведения А. К. Толстого, Р.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CB45CD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двух)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CB45CD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 (одно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Pr="00F54093" w:rsidRDefault="00F540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CB45CD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е менее четырёх 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новеллистика. (одно-два произведения по выбору). Например, П. Мериме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.«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CB45C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F540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85A14" w:rsidRDefault="00F540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8326D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</w:tbl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299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4024"/>
        <w:gridCol w:w="1325"/>
        <w:gridCol w:w="1861"/>
        <w:gridCol w:w="1930"/>
        <w:gridCol w:w="2844"/>
      </w:tblGrid>
      <w:tr w:rsidR="00085A14" w:rsidTr="00196CDD">
        <w:trPr>
          <w:trHeight w:val="144"/>
          <w:tblCellSpacing w:w="0" w:type="dxa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43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85A14" w:rsidRDefault="00085A14">
            <w:pPr>
              <w:spacing w:after="0"/>
              <w:ind w:left="135"/>
            </w:pPr>
          </w:p>
        </w:tc>
      </w:tr>
      <w:tr w:rsidR="00085A14" w:rsidTr="00196CDD">
        <w:trPr>
          <w:trHeight w:val="144"/>
          <w:tblCellSpacing w:w="0" w:type="dxa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2834" w:type="dxa"/>
            <w:vMerge/>
            <w:tcMar>
              <w:top w:w="50" w:type="dxa"/>
              <w:left w:w="100" w:type="dxa"/>
            </w:tcMar>
          </w:tcPr>
          <w:p w:rsidR="00085A14" w:rsidRDefault="00085A14"/>
        </w:tc>
      </w:tr>
      <w:tr w:rsidR="00085A14" w:rsidTr="00196CDD">
        <w:trPr>
          <w:trHeight w:val="144"/>
          <w:tblCellSpacing w:w="0" w:type="dxa"/>
        </w:trPr>
        <w:tc>
          <w:tcPr>
            <w:tcW w:w="12996" w:type="dxa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086" w:type="dxa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Tr="00196CDD">
        <w:trPr>
          <w:trHeight w:val="144"/>
          <w:tblCellSpacing w:w="0" w:type="dxa"/>
        </w:trPr>
        <w:tc>
          <w:tcPr>
            <w:tcW w:w="12996" w:type="dxa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086" w:type="dxa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12996" w:type="dxa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двух). Например, «К Чаадаеву», «Анчар» и др. «Маленькие трагедии» (одна пьеса по выбору). Например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Моцарт и Сальери», «Каменный гость».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Pr="00AD3C59" w:rsidRDefault="00196C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(не менее двух)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Pr="00AD3C59" w:rsidRDefault="00AD3C5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6086" w:type="dxa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12996" w:type="dxa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086" w:type="dxa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12996" w:type="dxa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первой половины ХХ века (не менее трёх стихотворений на тему «Человек и эпоха»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стихотворения В. В. Маяковского, М. И. Цветаевой, А.А. Ахматовой, О. Э. Мандельштама, Б. Л. Пастернака и др.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086" w:type="dxa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12996" w:type="dxa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Т. Твардовский.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Поэма «Василий Тёркин» (главы «Переправа», «Гармонь», «Два солдата», «Поединок» и др.)</w:t>
            </w:r>
            <w:proofErr w:type="gramEnd"/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Pr="00AD3C59" w:rsidRDefault="00AD3C5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произведения В.П. Астафьева, Ю.В. Бондарева,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Б.П. Екимова, Е.И. Носова, А.Н. и Б.Н. Стругацких, В.Ф. Тендрякова и др.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 и др.)</w:t>
            </w:r>
            <w:proofErr w:type="gramEnd"/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6086" w:type="dxa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Tr="00196CDD">
        <w:trPr>
          <w:trHeight w:val="144"/>
          <w:tblCellSpacing w:w="0" w:type="dxa"/>
        </w:trPr>
        <w:tc>
          <w:tcPr>
            <w:tcW w:w="12996" w:type="dxa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39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086" w:type="dxa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Pr="00196CDD" w:rsidRDefault="00196CD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Внеклассное чтение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196C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8326D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CB45CD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Tr="00196CD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85A14" w:rsidRDefault="00196C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8326D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4" w:type="dxa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</w:tbl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4644"/>
        <w:gridCol w:w="1535"/>
        <w:gridCol w:w="1843"/>
        <w:gridCol w:w="1912"/>
        <w:gridCol w:w="2839"/>
      </w:tblGrid>
      <w:tr w:rsidR="00085A14">
        <w:trPr>
          <w:trHeight w:val="144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Pr="004A45D0" w:rsidRDefault="00085A1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Pr="004A45D0" w:rsidRDefault="004A45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CB45CD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пяти по выбору)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Pr="004A45D0" w:rsidRDefault="004A45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пяти по выбору)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Pr="004A45D0" w:rsidRDefault="004A45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Pr="004A45D0" w:rsidRDefault="00085A1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  <w:tr w:rsidR="00085A14" w:rsidRPr="00CB45C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Pr="004A45D0" w:rsidRDefault="004A45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8326DB" w:rsidP="004A45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A45D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85A14" w:rsidRPr="004A45D0" w:rsidRDefault="008326DB" w:rsidP="004A45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A45D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</w:tbl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1" w:name="block-35267025"/>
    </w:p>
    <w:bookmarkEnd w:id="91"/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3928"/>
        <w:gridCol w:w="1197"/>
        <w:gridCol w:w="1843"/>
        <w:gridCol w:w="1912"/>
        <w:gridCol w:w="1349"/>
        <w:gridCol w:w="2863"/>
      </w:tblGrid>
      <w:tr w:rsidR="00085A14">
        <w:trPr>
          <w:trHeight w:val="144"/>
          <w:tblCellSpacing w:w="0" w:type="dxa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Pr="00F54093" w:rsidRDefault="00085A1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сказки.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Животные-помощники и чудесные противники в сказке "Царевна-лягушка"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Роды и жанры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«Муха».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- великий русский баснописец. Басни (три по выбору). «Волк на псарне», «Листы и Корни», «Свинья под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Дубом», «Квартет», «Осёл и Соловей», 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Образы русской природы в 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«Зимнее утро», «Зимний вечер», «Няне» и др.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"Ночь перед Рождеством". Сочетание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комического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Реальность и фантастика в повестях писателя "Заколдованное место"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история создания, прототипы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«Крестьянские дети», «Школьник» и др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..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Костылин.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>«Помню — долгий зимний вечер…», «Бледнеет ночь… 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С. А. Есенин.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«Береза», «Пороша», «Там, где капустные грядки...», «Поет зима — аукает...», «Сыплет черемуха снегом...», «Край любимый!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[[Резервный урок.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–ХХ веков о родной природе и о связи человека с Родиной [[Н. М. Рубцов.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«Лошадиная фамилия», «Мальчики», «Хирургия» и др.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(два рассказа по выбору). «Галоша», «Лёля и Минька», «Ёлка», «Золотые слова», «Встреча»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М. Зощенко. «Галоша», «Лёля и Минька», «Ёлка», «Золотые слова», «Встреча»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главных героев в рассказах писателя.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А. И. Куприн «Белый пудель», М. М. Пришвин «Кладовая солнца», К.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Г. Паустовский «Тёплый хлеб», «Заячьи лапы», «Кот-ворюга».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сказок и рассказов А.И.Куприна, М.М.Пришвина, К.Г.Паустовского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озеро». Система образов. Образ главного героя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"Отметки Риммы Лебедевой"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двух), например, произведения В.П.Катаева, В.П.Крапивина, Ю.П.Казакова, А.Г.Алексина, В.К.Железникова, Ю.Я.Яковлева, Ю.И.Коваля, А.А.Лиханова и другие Обзор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приключенческого жанра отечественных писателей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по выбору).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(одно по выбору). Например, Р. Г. Гамзатов. «Песня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соловья»; М.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Карим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«Эту песню 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Образ лирического героя в стихотворениях Р.Г.Гамзатова и М.Карима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дно произведение по выбору). Например, Л. Кэрролл. «Алиса в Стране Чудес» (главы); Дж. Р. Р. Толкин. «Хоббит, или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уда и обратно» (главы) и др.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произведение по выбору). Например, Л. Кэрролл. «Алиса в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Стране Чудес» (главы); Дж. Р. Р. Толкин. «Хоббит, или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уда и обратно» (главы) и др. Стиль и 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Художественный мир литературной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Зарубежная проза о детях и подростках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Марк Твен. «Приключения Тома Сойера». Тематика произведения. Сюжет.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Образы детства в литературных произведениях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проза. (два произведения по выбору), например, Р. Л. Стивенсон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.«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Остров сокровищ», «Чёрная стрела» (главы по выбору)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Р.Л.Стивенсон.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дно-два произведения по выбору), например, Э. Сетон-Томпсон. «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Королевская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аналостанка»; Дж. Даррелл. «Говорящий свёрток»; Дж. Лондон. «Белый Клык»; Дж. Р. Киплинг. </w:t>
            </w:r>
            <w:r>
              <w:rPr>
                <w:rFonts w:ascii="Times New Roman" w:hAnsi="Times New Roman"/>
                <w:color w:val="000000"/>
                <w:sz w:val="24"/>
              </w:rPr>
              <w:t>«Маугли», «Рикки-Тикки-Тави» и др. 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</w:tbl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95"/>
        <w:gridCol w:w="1171"/>
        <w:gridCol w:w="1843"/>
        <w:gridCol w:w="1912"/>
        <w:gridCol w:w="1349"/>
        <w:gridCol w:w="2863"/>
      </w:tblGrid>
      <w:tr w:rsidR="00085A14">
        <w:trPr>
          <w:trHeight w:val="144"/>
          <w:tblCellSpacing w:w="0" w:type="dxa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Былины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двух),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Тематика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русских былин. Традиции в изображении богатырей. Былина «Вольга и Микула Селянинович»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кабы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Царь-град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Анализ фрагментов летописи.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Образы героев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Противостояние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Владимира и Троекурова. Роль второстепенных персонажей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"Дубровский"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"Косарь", "Соловей".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 "Есть в осени первоначальной…", "С поляны коршун поднялся…".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художественного видения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 С. Тургенев. 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ассказ «Бежин луг». Портрет и пейзаж в литературном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авторское отношение к герою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Л. Н. Толстой. Повесть «Детство» (главы).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Образы Карла Иваныча и Натальи Савишны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Юмор, ирония, источники комического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творчеству А.П. Чехова, А.И. Куприна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не менее четырёх стихотворений двух поэтов). Например, стихотворения О.Ф.Берггольц, В.С.Высоцкого, Ю.П. Мориц, Д.С.Самойлова.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не менее четырёх стихотворений двух поэтов). Например, стихотворения О.Ф.Берггольц, В.С.Высоцкого, Ю.П.Мориц, Д.С.Самойлова. Темы, мотивы, образы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не менее четырёх стихотворений двух поэтов). Например, стихотворения О.Ф.Берггольц, В.С.Высоцкого, Ю.П.Мориц, Д.С.Самойлова.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Обзор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выбору, например, Б. Л. Васильев. «Экспонат №...»; Б. П. Екимов. </w:t>
            </w:r>
            <w:r>
              <w:rPr>
                <w:rFonts w:ascii="Times New Roman" w:hAnsi="Times New Roman"/>
                <w:color w:val="000000"/>
                <w:sz w:val="24"/>
              </w:rPr>
              <w:t>«Ночь исцеления», Э.Н. Веркин «Облачный полк» (главы).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Нравственная проблематика,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идейно-художественные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Г. Распутин. Рассказ «Уроки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».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произведений.не менее двух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Конфликт, сюжет и композиция.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Например, М. Карим. «Бессмертие» (фрагменты); Г. Тукай. «Родная деревня», «Книга»;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лирического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Сатира и фантастика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современных зарубежных писателей-фантастов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</w:tbl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3613"/>
        <w:gridCol w:w="1115"/>
        <w:gridCol w:w="1843"/>
        <w:gridCol w:w="1912"/>
        <w:gridCol w:w="1349"/>
        <w:gridCol w:w="3370"/>
      </w:tblGrid>
      <w:tr w:rsidR="00085A14">
        <w:trPr>
          <w:trHeight w:val="144"/>
          <w:tblCellSpacing w:w="0" w:type="dxa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дна повесть по выбору),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четырех) «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лирических 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«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глубине сибирских руд…», «19 октября» («Роняет лес багряный свой убор…»), «И. И.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Пущину», «На холмах Грузии 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особенности повествования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 сына" в повести «Станционный смотритель»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 С. Пушкин. Поэма «Полтава» (фрагмент). Подготовка к домашнему сочинению по поэме «Полтава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»(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фрагмент)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четырех).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 одиночества в лирике поэта</w:t>
            </w:r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«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Песня про царя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Историческая основа произведения. Тема, идея,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«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Песня про царя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Художественные особенности языка произведения и фольклорная 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М. Ю. Лермонтов. «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Песня про царя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прозе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например, «Русский язык», «Воробей»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и проблематика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Стихотворение «Железная дорога».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первоначальной…», «Весенние воды»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 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«Повесть о том, как один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мужик двух генералов прокормил», «Дикий помещик» «Премудрый пискарь»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(один по выбору). Например, «Тоска», «Злоумышленник». Тематика,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Изергиль» (легенда о Данко), «Челкаш» и др.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 своеобразие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двух). Например, М. М. Зощенко, А. 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Сочинение-рассуждение "Нужны ли сатирические 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(по изученным сатирическим произведениям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зарубежной литературы)</w:t>
            </w:r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Особенности мировоззрения писателя.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своебразие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дно по выбору). Например, «Необычайное приключение, бывшее с Владимиром Маяковским летом на даче», «Хорошее отношение к лошадям» и др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ематика, проблематика, композиция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по выбору). Например, «Необычайное приключение, бывшее с Владимиром Маяковским летом на даче», «Хорошее отношение к лошадям»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«Родинка», «Чужая кровь»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 произведения</w:t>
            </w:r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ематика, проблематика 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двух). Например, произведения Ф. А. Абрамова, 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»(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О. Генри. «Дары волхвов», «Последний лист» (одно из произведений по выбору).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главного 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</w:tbl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51"/>
        <w:gridCol w:w="1120"/>
        <w:gridCol w:w="1843"/>
        <w:gridCol w:w="1912"/>
        <w:gridCol w:w="1349"/>
        <w:gridCol w:w="2863"/>
      </w:tblGrid>
      <w:tr w:rsidR="00085A14">
        <w:trPr>
          <w:trHeight w:val="144"/>
          <w:tblCellSpacing w:w="0" w:type="dxa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Жанровые особенности житийной литератры.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произведение по выбору). Например, «Житие Сергия Радонежского», «Житие протопопа Аввакума, им самим написанное».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в житии, их историческая обусловленность и вневременной смысл.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«Недоросль»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ематика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пособы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двух). Например,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история создания.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Сочинение по роману А.С. Пушкина "Капитанская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М.Ю. Лермонтов. Поэма "Мцыри": художественное своеобразие. Поэма "Мцыри" в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 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произведения И. С. 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  <w:proofErr w:type="gram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М.И.Цветаевой, А.А. Ахматовой, О.Э.Мандельштама, Б.Л.Пастернака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 и др.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 и др.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«Поединок» и др.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композиции, образ 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«Матрёнин двор». Образ Матрёны, 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Например, стихотворения Н.А. Заболоцкого, М.А. Светлова, М.В. Исаковского, К.М. Симонова, А.А. Вознесенского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,Е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У. Шекспир. Трагедия "Ромео и Джульетта" (фрагменты по выбору). Главные герои. Ромео и Джульетта как "вечные"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</w:tbl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060"/>
        <w:gridCol w:w="1142"/>
        <w:gridCol w:w="1843"/>
        <w:gridCol w:w="1912"/>
        <w:gridCol w:w="1349"/>
        <w:gridCol w:w="2863"/>
      </w:tblGrid>
      <w:tr w:rsidR="00085A14">
        <w:trPr>
          <w:trHeight w:val="144"/>
          <w:tblCellSpacing w:w="0" w:type="dxa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5A14" w:rsidRDefault="00085A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A14" w:rsidRDefault="00085A14"/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восшествия на Всероссийский 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Русская литература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Основные черты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русской литературы первой половины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Жизнь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К.Н.Батюшков, А.А.Дельвиг,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Жизнь и творчество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оэтическое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Михайловского периода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:"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К морю", "Вакхическая песня", "Подражание Горану" и др. 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***» («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«Брожу ли я вдоль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«Медный всадник». Человек и 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Тема, идея, проблематика. Своеобразние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Жизнь и творчество. История создания поэмы «Мёртвые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отечественной прозы первой половины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века, ее 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Данте Алигьери. «Божественная комедия»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Например</w:t>
            </w:r>
            <w:proofErr w:type="gramStart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Душа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85A14" w:rsidRPr="00CB45CD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326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5A14">
        <w:trPr>
          <w:trHeight w:val="144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85A14" w:rsidRDefault="00085A14">
            <w:pPr>
              <w:spacing w:after="0"/>
              <w:ind w:left="135"/>
            </w:pPr>
          </w:p>
        </w:tc>
      </w:tr>
      <w:tr w:rsidR="00085A1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Pr="008326DB" w:rsidRDefault="008326DB">
            <w:pPr>
              <w:spacing w:after="0"/>
              <w:ind w:left="135"/>
              <w:rPr>
                <w:lang w:val="ru-RU"/>
              </w:rPr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 w:rsidRPr="008326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85A14" w:rsidRDefault="00832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5A14" w:rsidRDefault="00085A14"/>
        </w:tc>
      </w:tr>
    </w:tbl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5A14" w:rsidRDefault="00085A14">
      <w:pPr>
        <w:sectPr w:rsidR="00085A1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2" w:name="block-35267026"/>
    </w:p>
    <w:bookmarkEnd w:id="92"/>
    <w:p w:rsidR="00085A14" w:rsidRDefault="008326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85A14" w:rsidRDefault="008326D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85A14" w:rsidRDefault="00085A14">
      <w:pPr>
        <w:spacing w:after="0" w:line="480" w:lineRule="auto"/>
        <w:ind w:left="120"/>
      </w:pPr>
    </w:p>
    <w:p w:rsidR="00085A14" w:rsidRDefault="00085A14">
      <w:pPr>
        <w:spacing w:after="0" w:line="480" w:lineRule="auto"/>
        <w:ind w:left="120"/>
      </w:pPr>
    </w:p>
    <w:p w:rsidR="00085A14" w:rsidRDefault="00085A14">
      <w:pPr>
        <w:spacing w:after="0"/>
        <w:ind w:left="120"/>
      </w:pPr>
    </w:p>
    <w:p w:rsidR="00085A14" w:rsidRDefault="008326D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85A14" w:rsidRDefault="00085A14">
      <w:pPr>
        <w:spacing w:after="0" w:line="480" w:lineRule="auto"/>
        <w:ind w:left="120"/>
      </w:pPr>
    </w:p>
    <w:p w:rsidR="00085A14" w:rsidRDefault="00085A14">
      <w:pPr>
        <w:spacing w:after="0"/>
        <w:ind w:left="120"/>
      </w:pPr>
    </w:p>
    <w:p w:rsidR="00085A14" w:rsidRPr="008326DB" w:rsidRDefault="008326DB">
      <w:pPr>
        <w:spacing w:after="0" w:line="480" w:lineRule="auto"/>
        <w:ind w:left="120"/>
        <w:rPr>
          <w:lang w:val="ru-RU"/>
        </w:rPr>
      </w:pPr>
      <w:r w:rsidRPr="008326D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85A14" w:rsidRPr="008326DB" w:rsidRDefault="00085A14">
      <w:pPr>
        <w:spacing w:after="0" w:line="480" w:lineRule="auto"/>
        <w:ind w:left="120"/>
        <w:rPr>
          <w:lang w:val="ru-RU"/>
        </w:rPr>
      </w:pPr>
    </w:p>
    <w:p w:rsidR="00085A14" w:rsidRPr="008326DB" w:rsidRDefault="00085A14">
      <w:pPr>
        <w:rPr>
          <w:lang w:val="ru-RU"/>
        </w:rPr>
        <w:sectPr w:rsidR="00085A14" w:rsidRPr="008326DB">
          <w:pgSz w:w="11906" w:h="16383"/>
          <w:pgMar w:top="1134" w:right="850" w:bottom="1134" w:left="1701" w:header="720" w:footer="720" w:gutter="0"/>
          <w:cols w:space="720"/>
        </w:sectPr>
      </w:pPr>
      <w:bookmarkStart w:id="93" w:name="block-35267030"/>
    </w:p>
    <w:bookmarkEnd w:id="93"/>
    <w:p w:rsidR="00085A14" w:rsidRPr="008326DB" w:rsidRDefault="00085A14">
      <w:pPr>
        <w:rPr>
          <w:lang w:val="ru-RU"/>
        </w:rPr>
      </w:pPr>
    </w:p>
    <w:sectPr w:rsidR="00085A14" w:rsidRPr="008326DB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24C" w:rsidRDefault="008B424C">
      <w:pPr>
        <w:spacing w:line="240" w:lineRule="auto"/>
      </w:pPr>
      <w:r>
        <w:separator/>
      </w:r>
    </w:p>
  </w:endnote>
  <w:endnote w:type="continuationSeparator" w:id="0">
    <w:p w:rsidR="008B424C" w:rsidRDefault="008B42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24C" w:rsidRDefault="008B424C">
      <w:pPr>
        <w:spacing w:after="0"/>
      </w:pPr>
      <w:r>
        <w:separator/>
      </w:r>
    </w:p>
  </w:footnote>
  <w:footnote w:type="continuationSeparator" w:id="0">
    <w:p w:rsidR="008B424C" w:rsidRDefault="008B42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39341B"/>
    <w:multiLevelType w:val="singleLevel"/>
    <w:tmpl w:val="9239341B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">
    <w:nsid w:val="9C8AC8EF"/>
    <w:multiLevelType w:val="singleLevel"/>
    <w:tmpl w:val="9C8AC8E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4">
    <w:nsid w:val="C8879AEF"/>
    <w:multiLevelType w:val="singleLevel"/>
    <w:tmpl w:val="C8879AE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5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6">
    <w:nsid w:val="D7F9FE59"/>
    <w:multiLevelType w:val="singleLevel"/>
    <w:tmpl w:val="D7F9FE5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7">
    <w:nsid w:val="DCBA6B53"/>
    <w:multiLevelType w:val="singleLevel"/>
    <w:tmpl w:val="DCBA6B5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8">
    <w:nsid w:val="F4B5D9F5"/>
    <w:multiLevelType w:val="singleLevel"/>
    <w:tmpl w:val="F4B5D9F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9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0">
    <w:nsid w:val="0248C179"/>
    <w:multiLevelType w:val="singleLevel"/>
    <w:tmpl w:val="0248C17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1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2">
    <w:nsid w:val="0E640482"/>
    <w:multiLevelType w:val="singleLevel"/>
    <w:tmpl w:val="0E640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3">
    <w:nsid w:val="2470EC97"/>
    <w:multiLevelType w:val="singleLevel"/>
    <w:tmpl w:val="2470EC97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4">
    <w:nsid w:val="25B654F3"/>
    <w:multiLevelType w:val="singleLevel"/>
    <w:tmpl w:val="25B654F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5">
    <w:nsid w:val="2A8F537B"/>
    <w:multiLevelType w:val="singleLevel"/>
    <w:tmpl w:val="2A8F537B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6">
    <w:nsid w:val="46A08BB8"/>
    <w:multiLevelType w:val="singleLevel"/>
    <w:tmpl w:val="46A08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7">
    <w:nsid w:val="4C1BAE26"/>
    <w:multiLevelType w:val="singleLevel"/>
    <w:tmpl w:val="4C1BAE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8">
    <w:nsid w:val="4D4DC07F"/>
    <w:multiLevelType w:val="singleLevel"/>
    <w:tmpl w:val="4D4DC07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9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0">
    <w:nsid w:val="5A241D34"/>
    <w:multiLevelType w:val="singleLevel"/>
    <w:tmpl w:val="5A241D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1">
    <w:nsid w:val="60382F6E"/>
    <w:multiLevelType w:val="singleLevel"/>
    <w:tmpl w:val="60382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2">
    <w:nsid w:val="72183CF9"/>
    <w:multiLevelType w:val="singleLevel"/>
    <w:tmpl w:val="72183CF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3"/>
  </w:num>
  <w:num w:numId="5">
    <w:abstractNumId w:val="2"/>
  </w:num>
  <w:num w:numId="6">
    <w:abstractNumId w:val="11"/>
  </w:num>
  <w:num w:numId="7">
    <w:abstractNumId w:val="14"/>
  </w:num>
  <w:num w:numId="8">
    <w:abstractNumId w:val="22"/>
  </w:num>
  <w:num w:numId="9">
    <w:abstractNumId w:val="10"/>
  </w:num>
  <w:num w:numId="10">
    <w:abstractNumId w:val="0"/>
  </w:num>
  <w:num w:numId="11">
    <w:abstractNumId w:val="15"/>
  </w:num>
  <w:num w:numId="12">
    <w:abstractNumId w:val="20"/>
  </w:num>
  <w:num w:numId="13">
    <w:abstractNumId w:val="4"/>
  </w:num>
  <w:num w:numId="14">
    <w:abstractNumId w:val="18"/>
  </w:num>
  <w:num w:numId="15">
    <w:abstractNumId w:val="8"/>
  </w:num>
  <w:num w:numId="16">
    <w:abstractNumId w:val="13"/>
  </w:num>
  <w:num w:numId="17">
    <w:abstractNumId w:val="7"/>
  </w:num>
  <w:num w:numId="18">
    <w:abstractNumId w:val="6"/>
  </w:num>
  <w:num w:numId="19">
    <w:abstractNumId w:val="1"/>
  </w:num>
  <w:num w:numId="20">
    <w:abstractNumId w:val="17"/>
  </w:num>
  <w:num w:numId="21">
    <w:abstractNumId w:val="21"/>
  </w:num>
  <w:num w:numId="22">
    <w:abstractNumId w:val="12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85A14"/>
    <w:rsid w:val="00085A14"/>
    <w:rsid w:val="00196CDD"/>
    <w:rsid w:val="002709EA"/>
    <w:rsid w:val="004A45D0"/>
    <w:rsid w:val="008326DB"/>
    <w:rsid w:val="008B424C"/>
    <w:rsid w:val="00A330D0"/>
    <w:rsid w:val="00AD3C59"/>
    <w:rsid w:val="00B17115"/>
    <w:rsid w:val="00CB45CD"/>
    <w:rsid w:val="00F54093"/>
    <w:rsid w:val="091A4C56"/>
    <w:rsid w:val="2E9F57F7"/>
    <w:rsid w:val="62C06209"/>
    <w:rsid w:val="6D8D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Normal Table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96a9e" TargetMode="External"/><Relationship Id="rId299" Type="http://schemas.openxmlformats.org/officeDocument/2006/relationships/hyperlink" Target="https://m.edsoo.ru/8bc38c94" TargetMode="External"/><Relationship Id="rId21" Type="http://schemas.openxmlformats.org/officeDocument/2006/relationships/hyperlink" Target="https://m.edsoo.ru/7f41542e" TargetMode="External"/><Relationship Id="rId63" Type="http://schemas.openxmlformats.org/officeDocument/2006/relationships/hyperlink" Target="https://m.edsoo.ru/7f4196be" TargetMode="External"/><Relationship Id="rId159" Type="http://schemas.openxmlformats.org/officeDocument/2006/relationships/hyperlink" Target="https://m.edsoo.ru/8bc2662a" TargetMode="External"/><Relationship Id="rId324" Type="http://schemas.openxmlformats.org/officeDocument/2006/relationships/hyperlink" Target="https://m.edsoo.ru/8bc3c57e" TargetMode="External"/><Relationship Id="rId366" Type="http://schemas.openxmlformats.org/officeDocument/2006/relationships/hyperlink" Target="https://m.edsoo.ru/8bc41aec" TargetMode="External"/><Relationship Id="rId170" Type="http://schemas.openxmlformats.org/officeDocument/2006/relationships/hyperlink" Target="https://m.edsoo.ru/8bc27926" TargetMode="External"/><Relationship Id="rId226" Type="http://schemas.openxmlformats.org/officeDocument/2006/relationships/hyperlink" Target="https://m.edsoo.ru/8bc2ec8a" TargetMode="External"/><Relationship Id="rId268" Type="http://schemas.openxmlformats.org/officeDocument/2006/relationships/hyperlink" Target="https://m.edsoo.ru/8bc352ba" TargetMode="External"/><Relationship Id="rId32" Type="http://schemas.openxmlformats.org/officeDocument/2006/relationships/hyperlink" Target="https://m.edsoo.ru/7f41542e" TargetMode="External"/><Relationship Id="rId74" Type="http://schemas.openxmlformats.org/officeDocument/2006/relationships/hyperlink" Target="https://m.edsoo.ru/7f4196be" TargetMode="External"/><Relationship Id="rId128" Type="http://schemas.openxmlformats.org/officeDocument/2006/relationships/hyperlink" Target="https://m.edsoo.ru/8a197840" TargetMode="External"/><Relationship Id="rId335" Type="http://schemas.openxmlformats.org/officeDocument/2006/relationships/hyperlink" Target="https://m.edsoo.ru/8bc3db22" TargetMode="External"/><Relationship Id="rId377" Type="http://schemas.openxmlformats.org/officeDocument/2006/relationships/hyperlink" Target="https://m.edsoo.ru/8bc4297e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bc26d78" TargetMode="External"/><Relationship Id="rId237" Type="http://schemas.openxmlformats.org/officeDocument/2006/relationships/hyperlink" Target="https://m.edsoo.ru/8bc2fec8" TargetMode="External"/><Relationship Id="rId402" Type="http://schemas.openxmlformats.org/officeDocument/2006/relationships/hyperlink" Target="https://m.edsoo.ru/8bc454f8" TargetMode="External"/><Relationship Id="rId279" Type="http://schemas.openxmlformats.org/officeDocument/2006/relationships/hyperlink" Target="https://m.edsoo.ru/8bc36520" TargetMode="External"/><Relationship Id="rId43" Type="http://schemas.openxmlformats.org/officeDocument/2006/relationships/hyperlink" Target="https://m.edsoo.ru/7f41727e" TargetMode="External"/><Relationship Id="rId139" Type="http://schemas.openxmlformats.org/officeDocument/2006/relationships/hyperlink" Target="https://m.edsoo.ru/8a198c36" TargetMode="External"/><Relationship Id="rId290" Type="http://schemas.openxmlformats.org/officeDocument/2006/relationships/hyperlink" Target="https://m.edsoo.ru/8bc375a6" TargetMode="External"/><Relationship Id="rId304" Type="http://schemas.openxmlformats.org/officeDocument/2006/relationships/hyperlink" Target="https://m.edsoo.ru/8bc39b1c" TargetMode="External"/><Relationship Id="rId346" Type="http://schemas.openxmlformats.org/officeDocument/2006/relationships/hyperlink" Target="https://m.edsoo.ru/8bc3eb80" TargetMode="External"/><Relationship Id="rId388" Type="http://schemas.openxmlformats.org/officeDocument/2006/relationships/hyperlink" Target="https://m.edsoo.ru/8bc43982" TargetMode="External"/><Relationship Id="rId85" Type="http://schemas.openxmlformats.org/officeDocument/2006/relationships/hyperlink" Target="https://m.edsoo.ru/7f41b720" TargetMode="External"/><Relationship Id="rId150" Type="http://schemas.openxmlformats.org/officeDocument/2006/relationships/hyperlink" Target="https://m.edsoo.ru/8a1995aa" TargetMode="External"/><Relationship Id="rId192" Type="http://schemas.openxmlformats.org/officeDocument/2006/relationships/hyperlink" Target="https://m.edsoo.ru/8bc2b706" TargetMode="External"/><Relationship Id="rId206" Type="http://schemas.openxmlformats.org/officeDocument/2006/relationships/hyperlink" Target="https://m.edsoo.ru/8bc2d1be" TargetMode="External"/><Relationship Id="rId413" Type="http://schemas.openxmlformats.org/officeDocument/2006/relationships/hyperlink" Target="https://m.edsoo.ru/8bc466aa" TargetMode="External"/><Relationship Id="rId248" Type="http://schemas.openxmlformats.org/officeDocument/2006/relationships/hyperlink" Target="https://m.edsoo.ru/8bc316d8" TargetMode="External"/><Relationship Id="rId12" Type="http://schemas.openxmlformats.org/officeDocument/2006/relationships/hyperlink" Target="https://m.edsoo.ru/7f41542e" TargetMode="External"/><Relationship Id="rId108" Type="http://schemas.openxmlformats.org/officeDocument/2006/relationships/hyperlink" Target="https://m.edsoo.ru/8a195c02" TargetMode="External"/><Relationship Id="rId315" Type="http://schemas.openxmlformats.org/officeDocument/2006/relationships/hyperlink" Target="https://m.edsoo.ru/8bc3aa58" TargetMode="External"/><Relationship Id="rId357" Type="http://schemas.openxmlformats.org/officeDocument/2006/relationships/hyperlink" Target="https://m.edsoo.ru/8bc3fef4" TargetMode="External"/><Relationship Id="rId54" Type="http://schemas.openxmlformats.org/officeDocument/2006/relationships/hyperlink" Target="https://m.edsoo.ru/7f41727e" TargetMode="External"/><Relationship Id="rId96" Type="http://schemas.openxmlformats.org/officeDocument/2006/relationships/hyperlink" Target="https://m.edsoo.ru/7f41b720" TargetMode="External"/><Relationship Id="rId161" Type="http://schemas.openxmlformats.org/officeDocument/2006/relationships/hyperlink" Target="https://m.edsoo.ru/8bc26918" TargetMode="External"/><Relationship Id="rId217" Type="http://schemas.openxmlformats.org/officeDocument/2006/relationships/hyperlink" Target="https://m.edsoo.ru/8bc2e0c8" TargetMode="External"/><Relationship Id="rId399" Type="http://schemas.openxmlformats.org/officeDocument/2006/relationships/hyperlink" Target="https://m.edsoo.ru/8bc4514c" TargetMode="External"/><Relationship Id="rId259" Type="http://schemas.openxmlformats.org/officeDocument/2006/relationships/hyperlink" Target="https://m.edsoo.ru/8bc33fa0" TargetMode="External"/><Relationship Id="rId424" Type="http://schemas.openxmlformats.org/officeDocument/2006/relationships/hyperlink" Target="https://m.edsoo.ru/8bc409d0" TargetMode="External"/><Relationship Id="rId23" Type="http://schemas.openxmlformats.org/officeDocument/2006/relationships/hyperlink" Target="https://m.edsoo.ru/7f41542e" TargetMode="External"/><Relationship Id="rId119" Type="http://schemas.openxmlformats.org/officeDocument/2006/relationships/hyperlink" Target="https://m.edsoo.ru/8a196daa" TargetMode="External"/><Relationship Id="rId270" Type="http://schemas.openxmlformats.org/officeDocument/2006/relationships/hyperlink" Target="https://m.edsoo.ru/8bc35544" TargetMode="External"/><Relationship Id="rId326" Type="http://schemas.openxmlformats.org/officeDocument/2006/relationships/hyperlink" Target="https://m.edsoo.ru/8bc3c06a" TargetMode="External"/><Relationship Id="rId65" Type="http://schemas.openxmlformats.org/officeDocument/2006/relationships/hyperlink" Target="https://m.edsoo.ru/7f4196be" TargetMode="External"/><Relationship Id="rId130" Type="http://schemas.openxmlformats.org/officeDocument/2006/relationships/hyperlink" Target="https://m.edsoo.ru/8a197d4a" TargetMode="External"/><Relationship Id="rId368" Type="http://schemas.openxmlformats.org/officeDocument/2006/relationships/hyperlink" Target="https://m.edsoo.ru/8bc41fd8" TargetMode="External"/><Relationship Id="rId172" Type="http://schemas.openxmlformats.org/officeDocument/2006/relationships/hyperlink" Target="https://m.edsoo.ru/8bc288a8" TargetMode="External"/><Relationship Id="rId228" Type="http://schemas.openxmlformats.org/officeDocument/2006/relationships/hyperlink" Target="https://m.edsoo.ru/8bc2f036" TargetMode="External"/><Relationship Id="rId281" Type="http://schemas.openxmlformats.org/officeDocument/2006/relationships/hyperlink" Target="https://m.edsoo.ru/8bc36f52" TargetMode="External"/><Relationship Id="rId337" Type="http://schemas.openxmlformats.org/officeDocument/2006/relationships/hyperlink" Target="https://m.edsoo.ru/8bc3de56" TargetMode="External"/><Relationship Id="rId34" Type="http://schemas.openxmlformats.org/officeDocument/2006/relationships/hyperlink" Target="https://m.edsoo.ru/7f41727e" TargetMode="External"/><Relationship Id="rId76" Type="http://schemas.openxmlformats.org/officeDocument/2006/relationships/hyperlink" Target="https://m.edsoo.ru/7f4196be" TargetMode="External"/><Relationship Id="rId141" Type="http://schemas.openxmlformats.org/officeDocument/2006/relationships/hyperlink" Target="https://m.edsoo.ru/8a198498" TargetMode="External"/><Relationship Id="rId379" Type="http://schemas.openxmlformats.org/officeDocument/2006/relationships/hyperlink" Target="https://m.edsoo.ru/8bc42d3e" TargetMode="External"/><Relationship Id="rId7" Type="http://schemas.openxmlformats.org/officeDocument/2006/relationships/endnotes" Target="endnotes.xml"/><Relationship Id="rId183" Type="http://schemas.openxmlformats.org/officeDocument/2006/relationships/hyperlink" Target="https://m.edsoo.ru/8bc2a7e8" TargetMode="External"/><Relationship Id="rId239" Type="http://schemas.openxmlformats.org/officeDocument/2006/relationships/hyperlink" Target="https://m.edsoo.ru/8bc30170" TargetMode="External"/><Relationship Id="rId390" Type="http://schemas.openxmlformats.org/officeDocument/2006/relationships/hyperlink" Target="https://m.edsoo.ru/8bc43bb2" TargetMode="External"/><Relationship Id="rId404" Type="http://schemas.openxmlformats.org/officeDocument/2006/relationships/hyperlink" Target="https://m.edsoo.ru/8bc45a52" TargetMode="External"/><Relationship Id="rId250" Type="http://schemas.openxmlformats.org/officeDocument/2006/relationships/hyperlink" Target="https://m.edsoo.ru/8bc31d9a" TargetMode="External"/><Relationship Id="rId292" Type="http://schemas.openxmlformats.org/officeDocument/2006/relationships/hyperlink" Target="https://m.edsoo.ru/8bc37a9c" TargetMode="External"/><Relationship Id="rId306" Type="http://schemas.openxmlformats.org/officeDocument/2006/relationships/hyperlink" Target="https://m.edsoo.ru/8bc3a210" TargetMode="External"/><Relationship Id="rId45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b720" TargetMode="External"/><Relationship Id="rId110" Type="http://schemas.openxmlformats.org/officeDocument/2006/relationships/hyperlink" Target="https://m.edsoo.ru/8a196062" TargetMode="External"/><Relationship Id="rId348" Type="http://schemas.openxmlformats.org/officeDocument/2006/relationships/hyperlink" Target="https://m.edsoo.ru/8bc3ede2" TargetMode="External"/><Relationship Id="rId152" Type="http://schemas.openxmlformats.org/officeDocument/2006/relationships/hyperlink" Target="https://m.edsoo.ru/8a1999e2" TargetMode="External"/><Relationship Id="rId194" Type="http://schemas.openxmlformats.org/officeDocument/2006/relationships/hyperlink" Target="https://m.edsoo.ru/8bc2bb52" TargetMode="External"/><Relationship Id="rId208" Type="http://schemas.openxmlformats.org/officeDocument/2006/relationships/hyperlink" Target="https://m.edsoo.ru/8bc2d420" TargetMode="External"/><Relationship Id="rId415" Type="http://schemas.openxmlformats.org/officeDocument/2006/relationships/hyperlink" Target="https://m.edsoo.ru/8bc467ae" TargetMode="External"/><Relationship Id="rId261" Type="http://schemas.openxmlformats.org/officeDocument/2006/relationships/hyperlink" Target="https://m.edsoo.ru/8bc34428" TargetMode="External"/><Relationship Id="rId14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727e" TargetMode="External"/><Relationship Id="rId317" Type="http://schemas.openxmlformats.org/officeDocument/2006/relationships/hyperlink" Target="https://m.edsoo.ru/8bc3b7dc" TargetMode="External"/><Relationship Id="rId359" Type="http://schemas.openxmlformats.org/officeDocument/2006/relationships/hyperlink" Target="https://m.edsoo.ru/8bc40692" TargetMode="External"/><Relationship Id="rId98" Type="http://schemas.openxmlformats.org/officeDocument/2006/relationships/hyperlink" Target="https://m.edsoo.ru/7f41b720" TargetMode="External"/><Relationship Id="rId121" Type="http://schemas.openxmlformats.org/officeDocument/2006/relationships/hyperlink" Target="https://m.edsoo.ru/8a196fee" TargetMode="External"/><Relationship Id="rId163" Type="http://schemas.openxmlformats.org/officeDocument/2006/relationships/hyperlink" Target="https://m.edsoo.ru/8bc28452" TargetMode="External"/><Relationship Id="rId219" Type="http://schemas.openxmlformats.org/officeDocument/2006/relationships/hyperlink" Target="https://m.edsoo.ru/8bc2e3ac" TargetMode="External"/><Relationship Id="rId370" Type="http://schemas.openxmlformats.org/officeDocument/2006/relationships/hyperlink" Target="https://m.edsoo.ru/8bc41ea2" TargetMode="External"/><Relationship Id="rId426" Type="http://schemas.openxmlformats.org/officeDocument/2006/relationships/hyperlink" Target="https://m.edsoo.ru/8bc476c2" TargetMode="External"/><Relationship Id="rId230" Type="http://schemas.openxmlformats.org/officeDocument/2006/relationships/hyperlink" Target="https://m.edsoo.ru/8bc2f6ee" TargetMode="External"/><Relationship Id="rId25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96be" TargetMode="External"/><Relationship Id="rId272" Type="http://schemas.openxmlformats.org/officeDocument/2006/relationships/hyperlink" Target="https://m.edsoo.ru/8bc35774" TargetMode="External"/><Relationship Id="rId328" Type="http://schemas.openxmlformats.org/officeDocument/2006/relationships/hyperlink" Target="https://m.edsoo.ru/8bc3cc68" TargetMode="External"/><Relationship Id="rId132" Type="http://schemas.openxmlformats.org/officeDocument/2006/relationships/hyperlink" Target="https://m.edsoo.ru/8a197fa2" TargetMode="External"/><Relationship Id="rId174" Type="http://schemas.openxmlformats.org/officeDocument/2006/relationships/hyperlink" Target="https://m.edsoo.ru/8bc28c36" TargetMode="External"/><Relationship Id="rId381" Type="http://schemas.openxmlformats.org/officeDocument/2006/relationships/hyperlink" Target="https://m.edsoo.ru/8bc430ea" TargetMode="External"/><Relationship Id="rId241" Type="http://schemas.openxmlformats.org/officeDocument/2006/relationships/hyperlink" Target="https://m.edsoo.ru/8bc303aa" TargetMode="External"/><Relationship Id="rId36" Type="http://schemas.openxmlformats.org/officeDocument/2006/relationships/hyperlink" Target="https://m.edsoo.ru/7f41727e" TargetMode="External"/><Relationship Id="rId283" Type="http://schemas.openxmlformats.org/officeDocument/2006/relationships/hyperlink" Target="https://m.edsoo.ru/8bc3678c" TargetMode="External"/><Relationship Id="rId339" Type="http://schemas.openxmlformats.org/officeDocument/2006/relationships/hyperlink" Target="https://m.edsoo.ru/8bc3e356" TargetMode="External"/><Relationship Id="rId78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8d80" TargetMode="External"/><Relationship Id="rId185" Type="http://schemas.openxmlformats.org/officeDocument/2006/relationships/hyperlink" Target="https://m.edsoo.ru/8bc2abbc" TargetMode="External"/><Relationship Id="rId350" Type="http://schemas.openxmlformats.org/officeDocument/2006/relationships/hyperlink" Target="https://m.edsoo.ru/8bc393d8" TargetMode="External"/><Relationship Id="rId406" Type="http://schemas.openxmlformats.org/officeDocument/2006/relationships/hyperlink" Target="https://m.edsoo.ru/8bc45ca0" TargetMode="External"/><Relationship Id="rId9" Type="http://schemas.openxmlformats.org/officeDocument/2006/relationships/hyperlink" Target="https://m.edsoo.ru/7f41542e" TargetMode="External"/><Relationship Id="rId210" Type="http://schemas.openxmlformats.org/officeDocument/2006/relationships/hyperlink" Target="https://m.edsoo.ru/8bc2d6dc" TargetMode="External"/><Relationship Id="rId392" Type="http://schemas.openxmlformats.org/officeDocument/2006/relationships/hyperlink" Target="https://m.edsoo.ru/8bc43fcc" TargetMode="External"/><Relationship Id="rId252" Type="http://schemas.openxmlformats.org/officeDocument/2006/relationships/hyperlink" Target="https://m.edsoo.ru/8bc32574" TargetMode="External"/><Relationship Id="rId294" Type="http://schemas.openxmlformats.org/officeDocument/2006/relationships/hyperlink" Target="https://m.edsoo.ru/8bc38672" TargetMode="External"/><Relationship Id="rId308" Type="http://schemas.openxmlformats.org/officeDocument/2006/relationships/hyperlink" Target="https://m.edsoo.ru/8bc39d9c" TargetMode="External"/><Relationship Id="rId47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b720" TargetMode="External"/><Relationship Id="rId112" Type="http://schemas.openxmlformats.org/officeDocument/2006/relationships/hyperlink" Target="https://m.edsoo.ru/8a19629c" TargetMode="External"/><Relationship Id="rId154" Type="http://schemas.openxmlformats.org/officeDocument/2006/relationships/hyperlink" Target="https://m.edsoo.ru/8a199c30" TargetMode="External"/><Relationship Id="rId361" Type="http://schemas.openxmlformats.org/officeDocument/2006/relationships/hyperlink" Target="https://m.edsoo.ru/8bc40bec" TargetMode="External"/><Relationship Id="rId196" Type="http://schemas.openxmlformats.org/officeDocument/2006/relationships/hyperlink" Target="https://m.edsoo.ru/8bc2c354" TargetMode="External"/><Relationship Id="rId417" Type="http://schemas.openxmlformats.org/officeDocument/2006/relationships/hyperlink" Target="https://m.edsoo.ru/8bc46c9a" TargetMode="External"/><Relationship Id="rId16" Type="http://schemas.openxmlformats.org/officeDocument/2006/relationships/hyperlink" Target="https://m.edsoo.ru/7f41542e" TargetMode="External"/><Relationship Id="rId221" Type="http://schemas.openxmlformats.org/officeDocument/2006/relationships/hyperlink" Target="https://m.edsoo.ru/8bc2e4ba" TargetMode="External"/><Relationship Id="rId263" Type="http://schemas.openxmlformats.org/officeDocument/2006/relationships/hyperlink" Target="https://m.edsoo.ru/8bc3475c" TargetMode="External"/><Relationship Id="rId319" Type="http://schemas.openxmlformats.org/officeDocument/2006/relationships/hyperlink" Target="https://m.edsoo.ru/8bc3b2f0" TargetMode="External"/><Relationship Id="rId58" Type="http://schemas.openxmlformats.org/officeDocument/2006/relationships/hyperlink" Target="https://m.edsoo.ru/7f41727e" TargetMode="External"/><Relationship Id="rId123" Type="http://schemas.openxmlformats.org/officeDocument/2006/relationships/hyperlink" Target="https://m.edsoo.ru/8a19720a" TargetMode="External"/><Relationship Id="rId330" Type="http://schemas.openxmlformats.org/officeDocument/2006/relationships/hyperlink" Target="https://m.edsoo.ru/8bc3d604" TargetMode="External"/><Relationship Id="rId165" Type="http://schemas.openxmlformats.org/officeDocument/2006/relationships/hyperlink" Target="https://m.edsoo.ru/8bc27b60" TargetMode="External"/><Relationship Id="rId372" Type="http://schemas.openxmlformats.org/officeDocument/2006/relationships/hyperlink" Target="https://m.edsoo.ru/8bc44580" TargetMode="External"/><Relationship Id="rId428" Type="http://schemas.openxmlformats.org/officeDocument/2006/relationships/theme" Target="theme/theme1.xml"/><Relationship Id="rId232" Type="http://schemas.openxmlformats.org/officeDocument/2006/relationships/hyperlink" Target="https://m.edsoo.ru/8bc2f932" TargetMode="External"/><Relationship Id="rId274" Type="http://schemas.openxmlformats.org/officeDocument/2006/relationships/hyperlink" Target="https://m.edsoo.ru/8bc35990" TargetMode="External"/><Relationship Id="rId27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96be" TargetMode="External"/><Relationship Id="rId134" Type="http://schemas.openxmlformats.org/officeDocument/2006/relationships/hyperlink" Target="https://m.edsoo.ru/8a198268" TargetMode="External"/><Relationship Id="rId80" Type="http://schemas.openxmlformats.org/officeDocument/2006/relationships/hyperlink" Target="https://m.edsoo.ru/7f4196be" TargetMode="External"/><Relationship Id="rId176" Type="http://schemas.openxmlformats.org/officeDocument/2006/relationships/hyperlink" Target="https://m.edsoo.ru/8bc28d3a" TargetMode="External"/><Relationship Id="rId341" Type="http://schemas.openxmlformats.org/officeDocument/2006/relationships/hyperlink" Target="https://m.edsoo.ru/8bc3e55e" TargetMode="External"/><Relationship Id="rId383" Type="http://schemas.openxmlformats.org/officeDocument/2006/relationships/hyperlink" Target="https://m.edsoo.ru/8bc434be" TargetMode="External"/><Relationship Id="rId201" Type="http://schemas.openxmlformats.org/officeDocument/2006/relationships/hyperlink" Target="https://m.edsoo.ru/8bc2c976" TargetMode="External"/><Relationship Id="rId243" Type="http://schemas.openxmlformats.org/officeDocument/2006/relationships/hyperlink" Target="https://m.edsoo.ru/8bc30cf6" TargetMode="External"/><Relationship Id="rId285" Type="http://schemas.openxmlformats.org/officeDocument/2006/relationships/hyperlink" Target="https://m.edsoo.ru/8bc3626e" TargetMode="External"/><Relationship Id="rId38" Type="http://schemas.openxmlformats.org/officeDocument/2006/relationships/hyperlink" Target="https://m.edsoo.ru/7f41727e" TargetMode="External"/><Relationship Id="rId103" Type="http://schemas.openxmlformats.org/officeDocument/2006/relationships/hyperlink" Target="https://m.edsoo.ru/8a19572a" TargetMode="External"/><Relationship Id="rId310" Type="http://schemas.openxmlformats.org/officeDocument/2006/relationships/hyperlink" Target="https://m.edsoo.ru/8bc3a3b4" TargetMode="External"/><Relationship Id="rId70" Type="http://schemas.openxmlformats.org/officeDocument/2006/relationships/hyperlink" Target="https://m.edsoo.ru/7f4196be" TargetMode="External"/><Relationship Id="rId91" Type="http://schemas.openxmlformats.org/officeDocument/2006/relationships/hyperlink" Target="https://m.edsoo.ru/7f41b720" TargetMode="External"/><Relationship Id="rId145" Type="http://schemas.openxmlformats.org/officeDocument/2006/relationships/hyperlink" Target="https://m.edsoo.ru/8a198ea2" TargetMode="External"/><Relationship Id="rId166" Type="http://schemas.openxmlformats.org/officeDocument/2006/relationships/hyperlink" Target="https://m.edsoo.ru/8bc27c82" TargetMode="External"/><Relationship Id="rId187" Type="http://schemas.openxmlformats.org/officeDocument/2006/relationships/hyperlink" Target="https://m.edsoo.ru/8bc2aee6" TargetMode="External"/><Relationship Id="rId331" Type="http://schemas.openxmlformats.org/officeDocument/2006/relationships/hyperlink" Target="https://m.edsoo.ru/8bc3d1cc" TargetMode="External"/><Relationship Id="rId352" Type="http://schemas.openxmlformats.org/officeDocument/2006/relationships/hyperlink" Target="https://m.edsoo.ru/8bc3f7e2" TargetMode="External"/><Relationship Id="rId373" Type="http://schemas.openxmlformats.org/officeDocument/2006/relationships/hyperlink" Target="https://m.edsoo.ru/8bc421fe" TargetMode="External"/><Relationship Id="rId394" Type="http://schemas.openxmlformats.org/officeDocument/2006/relationships/hyperlink" Target="https://m.edsoo.ru/8bc449ea" TargetMode="External"/><Relationship Id="rId408" Type="http://schemas.openxmlformats.org/officeDocument/2006/relationships/hyperlink" Target="https://m.edsoo.ru/8bc45ed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2d920" TargetMode="External"/><Relationship Id="rId233" Type="http://schemas.openxmlformats.org/officeDocument/2006/relationships/hyperlink" Target="https://m.edsoo.ru/8bc2fa54" TargetMode="External"/><Relationship Id="rId254" Type="http://schemas.openxmlformats.org/officeDocument/2006/relationships/hyperlink" Target="https://m.edsoo.ru/8bc32e66" TargetMode="External"/><Relationship Id="rId28" Type="http://schemas.openxmlformats.org/officeDocument/2006/relationships/hyperlink" Target="https://m.edsoo.ru/7f41542e" TargetMode="External"/><Relationship Id="rId49" Type="http://schemas.openxmlformats.org/officeDocument/2006/relationships/hyperlink" Target="https://m.edsoo.ru/7f41727e" TargetMode="External"/><Relationship Id="rId114" Type="http://schemas.openxmlformats.org/officeDocument/2006/relationships/hyperlink" Target="https://m.edsoo.ru/8a19658a" TargetMode="External"/><Relationship Id="rId275" Type="http://schemas.openxmlformats.org/officeDocument/2006/relationships/hyperlink" Target="https://m.edsoo.ru/8bc35c06" TargetMode="External"/><Relationship Id="rId296" Type="http://schemas.openxmlformats.org/officeDocument/2006/relationships/hyperlink" Target="https://m.edsoo.ru/8bc3808c" TargetMode="External"/><Relationship Id="rId300" Type="http://schemas.openxmlformats.org/officeDocument/2006/relationships/hyperlink" Target="https://m.edsoo.ru/8bc38e06" TargetMode="External"/><Relationship Id="rId60" Type="http://schemas.openxmlformats.org/officeDocument/2006/relationships/hyperlink" Target="https://m.edsoo.ru/7f41727e" TargetMode="External"/><Relationship Id="rId81" Type="http://schemas.openxmlformats.org/officeDocument/2006/relationships/hyperlink" Target="https://m.edsoo.ru/7f4196be" TargetMode="External"/><Relationship Id="rId135" Type="http://schemas.openxmlformats.org/officeDocument/2006/relationships/hyperlink" Target="https://m.edsoo.ru/8a198754" TargetMode="External"/><Relationship Id="rId156" Type="http://schemas.openxmlformats.org/officeDocument/2006/relationships/hyperlink" Target="https://m.edsoo.ru/8a199e60" TargetMode="External"/><Relationship Id="rId177" Type="http://schemas.openxmlformats.org/officeDocument/2006/relationships/hyperlink" Target="https://m.edsoo.ru/8bc28f4c" TargetMode="External"/><Relationship Id="rId198" Type="http://schemas.openxmlformats.org/officeDocument/2006/relationships/hyperlink" Target="https://m.edsoo.ru/8bc2c61a" TargetMode="External"/><Relationship Id="rId321" Type="http://schemas.openxmlformats.org/officeDocument/2006/relationships/hyperlink" Target="https://m.edsoo.ru/8bc3b53e" TargetMode="External"/><Relationship Id="rId342" Type="http://schemas.openxmlformats.org/officeDocument/2006/relationships/hyperlink" Target="https://m.edsoo.ru/8bc3f0f8" TargetMode="External"/><Relationship Id="rId363" Type="http://schemas.openxmlformats.org/officeDocument/2006/relationships/hyperlink" Target="https://m.edsoo.ru/8bc4166e" TargetMode="External"/><Relationship Id="rId384" Type="http://schemas.openxmlformats.org/officeDocument/2006/relationships/hyperlink" Target="https://m.edsoo.ru/8bc43658" TargetMode="External"/><Relationship Id="rId419" Type="http://schemas.openxmlformats.org/officeDocument/2006/relationships/hyperlink" Target="https://m.edsoo.ru/8bc46db2" TargetMode="External"/><Relationship Id="rId202" Type="http://schemas.openxmlformats.org/officeDocument/2006/relationships/hyperlink" Target="https://m.edsoo.ru/8bc2cba6" TargetMode="External"/><Relationship Id="rId223" Type="http://schemas.openxmlformats.org/officeDocument/2006/relationships/hyperlink" Target="https://m.edsoo.ru/8bc2e7f8" TargetMode="External"/><Relationship Id="rId244" Type="http://schemas.openxmlformats.org/officeDocument/2006/relationships/hyperlink" Target="https://m.edsoo.ru/8bc30f1c" TargetMode="External"/><Relationship Id="rId18" Type="http://schemas.openxmlformats.org/officeDocument/2006/relationships/hyperlink" Target="https://m.edsoo.ru/7f41542e" TargetMode="External"/><Relationship Id="rId39" Type="http://schemas.openxmlformats.org/officeDocument/2006/relationships/hyperlink" Target="https://m.edsoo.ru/7f41727e" TargetMode="External"/><Relationship Id="rId265" Type="http://schemas.openxmlformats.org/officeDocument/2006/relationships/hyperlink" Target="https://m.edsoo.ru/8bc34d60" TargetMode="External"/><Relationship Id="rId286" Type="http://schemas.openxmlformats.org/officeDocument/2006/relationships/hyperlink" Target="https://m.edsoo.ru/8bc369ee" TargetMode="External"/><Relationship Id="rId50" Type="http://schemas.openxmlformats.org/officeDocument/2006/relationships/hyperlink" Target="https://m.edsoo.ru/7f41727e" TargetMode="External"/><Relationship Id="rId104" Type="http://schemas.openxmlformats.org/officeDocument/2006/relationships/hyperlink" Target="https://m.edsoo.ru/8a195838" TargetMode="External"/><Relationship Id="rId125" Type="http://schemas.openxmlformats.org/officeDocument/2006/relationships/hyperlink" Target="https://m.edsoo.ru/8a1974e4" TargetMode="External"/><Relationship Id="rId146" Type="http://schemas.openxmlformats.org/officeDocument/2006/relationships/hyperlink" Target="https://m.edsoo.ru/8a19914a" TargetMode="External"/><Relationship Id="rId167" Type="http://schemas.openxmlformats.org/officeDocument/2006/relationships/hyperlink" Target="https://m.edsoo.ru/8bc27da4" TargetMode="External"/><Relationship Id="rId188" Type="http://schemas.openxmlformats.org/officeDocument/2006/relationships/hyperlink" Target="https://m.edsoo.ru/8bc2b06c" TargetMode="External"/><Relationship Id="rId311" Type="http://schemas.openxmlformats.org/officeDocument/2006/relationships/hyperlink" Target="https://m.edsoo.ru/8bc3a5da" TargetMode="External"/><Relationship Id="rId332" Type="http://schemas.openxmlformats.org/officeDocument/2006/relationships/hyperlink" Target="https://m.edsoo.ru/8bc3d32a" TargetMode="External"/><Relationship Id="rId353" Type="http://schemas.openxmlformats.org/officeDocument/2006/relationships/hyperlink" Target="https://m.edsoo.ru/8bc3f8f0" TargetMode="External"/><Relationship Id="rId374" Type="http://schemas.openxmlformats.org/officeDocument/2006/relationships/hyperlink" Target="https://m.edsoo.ru/8bc42618" TargetMode="External"/><Relationship Id="rId395" Type="http://schemas.openxmlformats.org/officeDocument/2006/relationships/hyperlink" Target="https://m.edsoo.ru/8bc44bca" TargetMode="External"/><Relationship Id="rId409" Type="http://schemas.openxmlformats.org/officeDocument/2006/relationships/hyperlink" Target="https://m.edsoo.ru/8bc46146" TargetMode="External"/><Relationship Id="rId71" Type="http://schemas.openxmlformats.org/officeDocument/2006/relationships/hyperlink" Target="https://m.edsoo.ru/7f4196be" TargetMode="External"/><Relationship Id="rId92" Type="http://schemas.openxmlformats.org/officeDocument/2006/relationships/hyperlink" Target="https://m.edsoo.ru/7f41b720" TargetMode="External"/><Relationship Id="rId213" Type="http://schemas.openxmlformats.org/officeDocument/2006/relationships/hyperlink" Target="https://m.edsoo.ru/8bc2db82" TargetMode="External"/><Relationship Id="rId234" Type="http://schemas.openxmlformats.org/officeDocument/2006/relationships/hyperlink" Target="https://m.edsoo.ru/8bc2fb6c" TargetMode="External"/><Relationship Id="rId420" Type="http://schemas.openxmlformats.org/officeDocument/2006/relationships/hyperlink" Target="https://m.edsoo.ru/8bc46ed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542e" TargetMode="External"/><Relationship Id="rId255" Type="http://schemas.openxmlformats.org/officeDocument/2006/relationships/hyperlink" Target="https://m.edsoo.ru/8bc3358c" TargetMode="External"/><Relationship Id="rId276" Type="http://schemas.openxmlformats.org/officeDocument/2006/relationships/hyperlink" Target="https://m.edsoo.ru/8bc35e2c" TargetMode="External"/><Relationship Id="rId297" Type="http://schemas.openxmlformats.org/officeDocument/2006/relationships/hyperlink" Target="https://m.edsoo.ru/8bc3819a" TargetMode="External"/><Relationship Id="rId40" Type="http://schemas.openxmlformats.org/officeDocument/2006/relationships/hyperlink" Target="https://m.edsoo.ru/7f41727e" TargetMode="External"/><Relationship Id="rId115" Type="http://schemas.openxmlformats.org/officeDocument/2006/relationships/hyperlink" Target="https://m.edsoo.ru/8a19671a" TargetMode="External"/><Relationship Id="rId136" Type="http://schemas.openxmlformats.org/officeDocument/2006/relationships/hyperlink" Target="https://m.edsoo.ru/8a198876" TargetMode="External"/><Relationship Id="rId157" Type="http://schemas.openxmlformats.org/officeDocument/2006/relationships/hyperlink" Target="https://m.edsoo.ru/8bc29050" TargetMode="External"/><Relationship Id="rId178" Type="http://schemas.openxmlformats.org/officeDocument/2006/relationships/hyperlink" Target="https://m.edsoo.ru/8bc2a3a6" TargetMode="External"/><Relationship Id="rId301" Type="http://schemas.openxmlformats.org/officeDocument/2006/relationships/hyperlink" Target="https://m.edsoo.ru/8bc38f78" TargetMode="External"/><Relationship Id="rId322" Type="http://schemas.openxmlformats.org/officeDocument/2006/relationships/hyperlink" Target="https://m.edsoo.ru/8bc3ba0c" TargetMode="External"/><Relationship Id="rId343" Type="http://schemas.openxmlformats.org/officeDocument/2006/relationships/hyperlink" Target="https://m.edsoo.ru/8bc3f256" TargetMode="External"/><Relationship Id="rId364" Type="http://schemas.openxmlformats.org/officeDocument/2006/relationships/hyperlink" Target="https://m.edsoo.ru/8bc417a4" TargetMode="External"/><Relationship Id="rId61" Type="http://schemas.openxmlformats.org/officeDocument/2006/relationships/hyperlink" Target="https://m.edsoo.ru/7f4196be" TargetMode="External"/><Relationship Id="rId82" Type="http://schemas.openxmlformats.org/officeDocument/2006/relationships/hyperlink" Target="https://m.edsoo.ru/7f4196be" TargetMode="External"/><Relationship Id="rId199" Type="http://schemas.openxmlformats.org/officeDocument/2006/relationships/hyperlink" Target="https://m.edsoo.ru/8bc2c732" TargetMode="External"/><Relationship Id="rId203" Type="http://schemas.openxmlformats.org/officeDocument/2006/relationships/hyperlink" Target="https://m.edsoo.ru/8bc2ce58" TargetMode="External"/><Relationship Id="rId385" Type="http://schemas.openxmlformats.org/officeDocument/2006/relationships/hyperlink" Target="https://m.edsoo.ru/8bc43770" TargetMode="External"/><Relationship Id="rId19" Type="http://schemas.openxmlformats.org/officeDocument/2006/relationships/hyperlink" Target="https://m.edsoo.ru/7f41542e" TargetMode="External"/><Relationship Id="rId224" Type="http://schemas.openxmlformats.org/officeDocument/2006/relationships/hyperlink" Target="https://m.edsoo.ru/8bc2e924" TargetMode="External"/><Relationship Id="rId245" Type="http://schemas.openxmlformats.org/officeDocument/2006/relationships/hyperlink" Target="https://m.edsoo.ru/8bc310de" TargetMode="External"/><Relationship Id="rId266" Type="http://schemas.openxmlformats.org/officeDocument/2006/relationships/hyperlink" Target="https://m.edsoo.ru/8bc34e6e" TargetMode="External"/><Relationship Id="rId287" Type="http://schemas.openxmlformats.org/officeDocument/2006/relationships/hyperlink" Target="https://m.edsoo.ru/8bc36b60" TargetMode="External"/><Relationship Id="rId410" Type="http://schemas.openxmlformats.org/officeDocument/2006/relationships/hyperlink" Target="https://m.edsoo.ru/8bc46254" TargetMode="External"/><Relationship Id="rId30" Type="http://schemas.openxmlformats.org/officeDocument/2006/relationships/hyperlink" Target="https://m.edsoo.ru/7f41542e" TargetMode="External"/><Relationship Id="rId105" Type="http://schemas.openxmlformats.org/officeDocument/2006/relationships/hyperlink" Target="https://m.edsoo.ru/8a195946" TargetMode="External"/><Relationship Id="rId126" Type="http://schemas.openxmlformats.org/officeDocument/2006/relationships/hyperlink" Target="https://m.edsoo.ru/8a197610" TargetMode="External"/><Relationship Id="rId147" Type="http://schemas.openxmlformats.org/officeDocument/2006/relationships/hyperlink" Target="https://m.edsoo.ru/8a199258" TargetMode="External"/><Relationship Id="rId168" Type="http://schemas.openxmlformats.org/officeDocument/2006/relationships/hyperlink" Target="https://m.edsoo.ru/8bc27f98" TargetMode="External"/><Relationship Id="rId312" Type="http://schemas.openxmlformats.org/officeDocument/2006/relationships/hyperlink" Target="https://m.edsoo.ru/8bc3a6f2" TargetMode="External"/><Relationship Id="rId333" Type="http://schemas.openxmlformats.org/officeDocument/2006/relationships/hyperlink" Target="https://m.edsoo.ru/8bc3d44c" TargetMode="External"/><Relationship Id="rId354" Type="http://schemas.openxmlformats.org/officeDocument/2006/relationships/hyperlink" Target="https://m.edsoo.ru/8bc3fb48" TargetMode="External"/><Relationship Id="rId51" Type="http://schemas.openxmlformats.org/officeDocument/2006/relationships/hyperlink" Target="https://m.edsoo.ru/7f41727e" TargetMode="External"/><Relationship Id="rId72" Type="http://schemas.openxmlformats.org/officeDocument/2006/relationships/hyperlink" Target="https://m.edsoo.ru/7f4196be" TargetMode="External"/><Relationship Id="rId93" Type="http://schemas.openxmlformats.org/officeDocument/2006/relationships/hyperlink" Target="https://m.edsoo.ru/7f41b720" TargetMode="External"/><Relationship Id="rId189" Type="http://schemas.openxmlformats.org/officeDocument/2006/relationships/hyperlink" Target="https://m.edsoo.ru/8bc2b1fc" TargetMode="External"/><Relationship Id="rId375" Type="http://schemas.openxmlformats.org/officeDocument/2006/relationships/hyperlink" Target="https://m.edsoo.ru/8bc4273a" TargetMode="External"/><Relationship Id="rId396" Type="http://schemas.openxmlformats.org/officeDocument/2006/relationships/hyperlink" Target="https://m.edsoo.ru/8bc44d0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bc2db82" TargetMode="External"/><Relationship Id="rId235" Type="http://schemas.openxmlformats.org/officeDocument/2006/relationships/hyperlink" Target="https://m.edsoo.ru/8bc2fc8e" TargetMode="External"/><Relationship Id="rId256" Type="http://schemas.openxmlformats.org/officeDocument/2006/relationships/hyperlink" Target="https://m.edsoo.ru/8bc338b6" TargetMode="External"/><Relationship Id="rId277" Type="http://schemas.openxmlformats.org/officeDocument/2006/relationships/hyperlink" Target="https://m.edsoo.ru/8bc35a94" TargetMode="External"/><Relationship Id="rId298" Type="http://schemas.openxmlformats.org/officeDocument/2006/relationships/hyperlink" Target="https://m.edsoo.ru/8bc382bc" TargetMode="External"/><Relationship Id="rId400" Type="http://schemas.openxmlformats.org/officeDocument/2006/relationships/hyperlink" Target="https://m.edsoo.ru/8bc45264" TargetMode="External"/><Relationship Id="rId421" Type="http://schemas.openxmlformats.org/officeDocument/2006/relationships/hyperlink" Target="https://m.edsoo.ru/8bc4728a" TargetMode="External"/><Relationship Id="rId116" Type="http://schemas.openxmlformats.org/officeDocument/2006/relationships/hyperlink" Target="https://m.edsoo.ru/8a19685a" TargetMode="External"/><Relationship Id="rId137" Type="http://schemas.openxmlformats.org/officeDocument/2006/relationships/hyperlink" Target="https://m.edsoo.ru/8a19898e" TargetMode="External"/><Relationship Id="rId158" Type="http://schemas.openxmlformats.org/officeDocument/2006/relationships/hyperlink" Target="https://m.edsoo.ru/8bc29154" TargetMode="External"/><Relationship Id="rId302" Type="http://schemas.openxmlformats.org/officeDocument/2006/relationships/hyperlink" Target="https://m.edsoo.ru/8bc3909a" TargetMode="External"/><Relationship Id="rId323" Type="http://schemas.openxmlformats.org/officeDocument/2006/relationships/hyperlink" Target="https://m.edsoo.ru/8bc3be9e" TargetMode="External"/><Relationship Id="rId344" Type="http://schemas.openxmlformats.org/officeDocument/2006/relationships/hyperlink" Target="https://m.edsoo.ru/8bc3f40e" TargetMode="External"/><Relationship Id="rId20" Type="http://schemas.openxmlformats.org/officeDocument/2006/relationships/hyperlink" Target="https://m.edsoo.ru/7f41542e" TargetMode="External"/><Relationship Id="rId41" Type="http://schemas.openxmlformats.org/officeDocument/2006/relationships/hyperlink" Target="https://m.edsoo.ru/7f41727e" TargetMode="External"/><Relationship Id="rId62" Type="http://schemas.openxmlformats.org/officeDocument/2006/relationships/hyperlink" Target="https://m.edsoo.ru/7f4196be" TargetMode="External"/><Relationship Id="rId83" Type="http://schemas.openxmlformats.org/officeDocument/2006/relationships/hyperlink" Target="https://m.edsoo.ru/7f4196be" TargetMode="External"/><Relationship Id="rId179" Type="http://schemas.openxmlformats.org/officeDocument/2006/relationships/hyperlink" Target="https://m.edsoo.ru/8bc29fd2" TargetMode="External"/><Relationship Id="rId365" Type="http://schemas.openxmlformats.org/officeDocument/2006/relationships/hyperlink" Target="https://m.edsoo.ru/8bc418d0" TargetMode="External"/><Relationship Id="rId386" Type="http://schemas.openxmlformats.org/officeDocument/2006/relationships/hyperlink" Target="https://m.edsoo.ru/8bc45fe8" TargetMode="External"/><Relationship Id="rId190" Type="http://schemas.openxmlformats.org/officeDocument/2006/relationships/hyperlink" Target="https://m.edsoo.ru/8bc2b3be" TargetMode="External"/><Relationship Id="rId204" Type="http://schemas.openxmlformats.org/officeDocument/2006/relationships/hyperlink" Target="https://m.edsoo.ru/8bc2cf70" TargetMode="External"/><Relationship Id="rId225" Type="http://schemas.openxmlformats.org/officeDocument/2006/relationships/hyperlink" Target="https://m.edsoo.ru/8bc2eb5e" TargetMode="External"/><Relationship Id="rId246" Type="http://schemas.openxmlformats.org/officeDocument/2006/relationships/hyperlink" Target="https://m.edsoo.ru/8bc3132c" TargetMode="External"/><Relationship Id="rId267" Type="http://schemas.openxmlformats.org/officeDocument/2006/relationships/hyperlink" Target="https://m.edsoo.ru/8bc350a8" TargetMode="External"/><Relationship Id="rId288" Type="http://schemas.openxmlformats.org/officeDocument/2006/relationships/hyperlink" Target="https://m.edsoo.ru/8bc37bdc" TargetMode="External"/><Relationship Id="rId411" Type="http://schemas.openxmlformats.org/officeDocument/2006/relationships/hyperlink" Target="https://m.edsoo.ru/8bc4648e" TargetMode="External"/><Relationship Id="rId106" Type="http://schemas.openxmlformats.org/officeDocument/2006/relationships/hyperlink" Target="https://m.edsoo.ru/8a195a5e" TargetMode="External"/><Relationship Id="rId127" Type="http://schemas.openxmlformats.org/officeDocument/2006/relationships/hyperlink" Target="https://m.edsoo.ru/8a197728" TargetMode="External"/><Relationship Id="rId313" Type="http://schemas.openxmlformats.org/officeDocument/2006/relationships/hyperlink" Target="https://m.edsoo.ru/8bc3a7f6" TargetMode="External"/><Relationship Id="rId10" Type="http://schemas.openxmlformats.org/officeDocument/2006/relationships/hyperlink" Target="https://m.edsoo.ru/7f41542e" TargetMode="External"/><Relationship Id="rId31" Type="http://schemas.openxmlformats.org/officeDocument/2006/relationships/hyperlink" Target="https://m.edsoo.ru/7f41542e" TargetMode="External"/><Relationship Id="rId52" Type="http://schemas.openxmlformats.org/officeDocument/2006/relationships/hyperlink" Target="https://m.edsoo.ru/7f41727e" TargetMode="External"/><Relationship Id="rId73" Type="http://schemas.openxmlformats.org/officeDocument/2006/relationships/hyperlink" Target="https://m.edsoo.ru/7f4196be" TargetMode="External"/><Relationship Id="rId94" Type="http://schemas.openxmlformats.org/officeDocument/2006/relationships/hyperlink" Target="https://m.edsoo.ru/7f41b720" TargetMode="External"/><Relationship Id="rId148" Type="http://schemas.openxmlformats.org/officeDocument/2006/relationships/hyperlink" Target="https://m.edsoo.ru/8a199366" TargetMode="External"/><Relationship Id="rId169" Type="http://schemas.openxmlformats.org/officeDocument/2006/relationships/hyperlink" Target="https://m.edsoo.ru/8bc28146" TargetMode="External"/><Relationship Id="rId334" Type="http://schemas.openxmlformats.org/officeDocument/2006/relationships/hyperlink" Target="https://m.edsoo.ru/8bc3d94c" TargetMode="External"/><Relationship Id="rId355" Type="http://schemas.openxmlformats.org/officeDocument/2006/relationships/hyperlink" Target="https://m.edsoo.ru/8bc3fcba" TargetMode="External"/><Relationship Id="rId376" Type="http://schemas.openxmlformats.org/officeDocument/2006/relationships/hyperlink" Target="https://m.edsoo.ru/8bc4285c" TargetMode="External"/><Relationship Id="rId397" Type="http://schemas.openxmlformats.org/officeDocument/2006/relationships/hyperlink" Target="https://m.edsoo.ru/8bc44e0e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bc2a108" TargetMode="External"/><Relationship Id="rId215" Type="http://schemas.openxmlformats.org/officeDocument/2006/relationships/hyperlink" Target="https://m.edsoo.ru/8bc2de7a" TargetMode="External"/><Relationship Id="rId236" Type="http://schemas.openxmlformats.org/officeDocument/2006/relationships/hyperlink" Target="https://m.edsoo.ru/8bc2fda6" TargetMode="External"/><Relationship Id="rId257" Type="http://schemas.openxmlformats.org/officeDocument/2006/relationships/hyperlink" Target="https://m.edsoo.ru/8bc340ae" TargetMode="External"/><Relationship Id="rId278" Type="http://schemas.openxmlformats.org/officeDocument/2006/relationships/hyperlink" Target="https://m.edsoo.ru/8bc35f3a" TargetMode="External"/><Relationship Id="rId401" Type="http://schemas.openxmlformats.org/officeDocument/2006/relationships/hyperlink" Target="https://m.edsoo.ru/8bc45372" TargetMode="External"/><Relationship Id="rId422" Type="http://schemas.openxmlformats.org/officeDocument/2006/relationships/hyperlink" Target="https://m.edsoo.ru/8bc47398" TargetMode="External"/><Relationship Id="rId303" Type="http://schemas.openxmlformats.org/officeDocument/2006/relationships/hyperlink" Target="https://m.edsoo.ru/8bc391bc" TargetMode="External"/><Relationship Id="rId42" Type="http://schemas.openxmlformats.org/officeDocument/2006/relationships/hyperlink" Target="https://m.edsoo.ru/7f41727e" TargetMode="External"/><Relationship Id="rId84" Type="http://schemas.openxmlformats.org/officeDocument/2006/relationships/hyperlink" Target="https://m.edsoo.ru/7f41b720" TargetMode="External"/><Relationship Id="rId138" Type="http://schemas.openxmlformats.org/officeDocument/2006/relationships/hyperlink" Target="https://m.edsoo.ru/8a198aba" TargetMode="External"/><Relationship Id="rId345" Type="http://schemas.openxmlformats.org/officeDocument/2006/relationships/hyperlink" Target="https://m.edsoo.ru/8bc3d83e" TargetMode="External"/><Relationship Id="rId387" Type="http://schemas.openxmlformats.org/officeDocument/2006/relationships/hyperlink" Target="https://m.edsoo.ru/8bc4387e" TargetMode="External"/><Relationship Id="rId191" Type="http://schemas.openxmlformats.org/officeDocument/2006/relationships/hyperlink" Target="https://m.edsoo.ru/8bc2b4e0" TargetMode="External"/><Relationship Id="rId205" Type="http://schemas.openxmlformats.org/officeDocument/2006/relationships/hyperlink" Target="https://m.edsoo.ru/8bc2d092" TargetMode="External"/><Relationship Id="rId247" Type="http://schemas.openxmlformats.org/officeDocument/2006/relationships/hyperlink" Target="https://m.edsoo.ru/8bc3155c" TargetMode="External"/><Relationship Id="rId412" Type="http://schemas.openxmlformats.org/officeDocument/2006/relationships/hyperlink" Target="https://m.edsoo.ru/8bc465a6" TargetMode="External"/><Relationship Id="rId107" Type="http://schemas.openxmlformats.org/officeDocument/2006/relationships/hyperlink" Target="https://m.edsoo.ru/8a195d1a" TargetMode="External"/><Relationship Id="rId289" Type="http://schemas.openxmlformats.org/officeDocument/2006/relationships/hyperlink" Target="https://m.edsoo.ru/8bc373f8" TargetMode="External"/><Relationship Id="rId11" Type="http://schemas.openxmlformats.org/officeDocument/2006/relationships/hyperlink" Target="https://m.edsoo.ru/7f41542e" TargetMode="External"/><Relationship Id="rId53" Type="http://schemas.openxmlformats.org/officeDocument/2006/relationships/hyperlink" Target="https://m.edsoo.ru/7f41727e" TargetMode="External"/><Relationship Id="rId149" Type="http://schemas.openxmlformats.org/officeDocument/2006/relationships/hyperlink" Target="https://m.edsoo.ru/8a19947e" TargetMode="External"/><Relationship Id="rId314" Type="http://schemas.openxmlformats.org/officeDocument/2006/relationships/hyperlink" Target="https://m.edsoo.ru/8bc3a922" TargetMode="External"/><Relationship Id="rId356" Type="http://schemas.openxmlformats.org/officeDocument/2006/relationships/hyperlink" Target="https://m.edsoo.ru/8bc3fddc" TargetMode="External"/><Relationship Id="rId398" Type="http://schemas.openxmlformats.org/officeDocument/2006/relationships/hyperlink" Target="https://m.edsoo.ru/8bc45034" TargetMode="External"/><Relationship Id="rId95" Type="http://schemas.openxmlformats.org/officeDocument/2006/relationships/hyperlink" Target="https://m.edsoo.ru/7f41b720" TargetMode="External"/><Relationship Id="rId160" Type="http://schemas.openxmlformats.org/officeDocument/2006/relationships/hyperlink" Target="https://m.edsoo.ru/8bc26ba2" TargetMode="External"/><Relationship Id="rId216" Type="http://schemas.openxmlformats.org/officeDocument/2006/relationships/hyperlink" Target="https://m.edsoo.ru/8bc2dfa6" TargetMode="External"/><Relationship Id="rId423" Type="http://schemas.openxmlformats.org/officeDocument/2006/relationships/hyperlink" Target="https://m.edsoo.ru/8bc408c2" TargetMode="External"/><Relationship Id="rId258" Type="http://schemas.openxmlformats.org/officeDocument/2006/relationships/hyperlink" Target="https://m.edsoo.ru/8bc3420c" TargetMode="External"/><Relationship Id="rId22" Type="http://schemas.openxmlformats.org/officeDocument/2006/relationships/hyperlink" Target="https://m.edsoo.ru/7f41542e" TargetMode="External"/><Relationship Id="rId64" Type="http://schemas.openxmlformats.org/officeDocument/2006/relationships/hyperlink" Target="https://m.edsoo.ru/7f4196be" TargetMode="External"/><Relationship Id="rId118" Type="http://schemas.openxmlformats.org/officeDocument/2006/relationships/hyperlink" Target="https://m.edsoo.ru/8a196bfc" TargetMode="External"/><Relationship Id="rId325" Type="http://schemas.openxmlformats.org/officeDocument/2006/relationships/hyperlink" Target="https://m.edsoo.ru/8bc3c7cc" TargetMode="External"/><Relationship Id="rId367" Type="http://schemas.openxmlformats.org/officeDocument/2006/relationships/hyperlink" Target="https://m.edsoo.ru/8bc41c18" TargetMode="External"/><Relationship Id="rId171" Type="http://schemas.openxmlformats.org/officeDocument/2006/relationships/hyperlink" Target="https://m.edsoo.ru/8bc27a48" TargetMode="External"/><Relationship Id="rId227" Type="http://schemas.openxmlformats.org/officeDocument/2006/relationships/hyperlink" Target="https://m.edsoo.ru/8bc2edf2" TargetMode="External"/><Relationship Id="rId269" Type="http://schemas.openxmlformats.org/officeDocument/2006/relationships/hyperlink" Target="https://m.edsoo.ru/8bc3542c" TargetMode="External"/><Relationship Id="rId33" Type="http://schemas.openxmlformats.org/officeDocument/2006/relationships/hyperlink" Target="https://m.edsoo.ru/7f41727e" TargetMode="External"/><Relationship Id="rId129" Type="http://schemas.openxmlformats.org/officeDocument/2006/relationships/hyperlink" Target="https://m.edsoo.ru/8a197bb0" TargetMode="External"/><Relationship Id="rId280" Type="http://schemas.openxmlformats.org/officeDocument/2006/relationships/hyperlink" Target="https://m.edsoo.ru/8bc36656" TargetMode="External"/><Relationship Id="rId336" Type="http://schemas.openxmlformats.org/officeDocument/2006/relationships/hyperlink" Target="https://m.edsoo.ru/8bc3dcc6" TargetMode="External"/><Relationship Id="rId75" Type="http://schemas.openxmlformats.org/officeDocument/2006/relationships/hyperlink" Target="https://m.edsoo.ru/7f4196be" TargetMode="External"/><Relationship Id="rId140" Type="http://schemas.openxmlformats.org/officeDocument/2006/relationships/hyperlink" Target="https://m.edsoo.ru/8a198380" TargetMode="External"/><Relationship Id="rId182" Type="http://schemas.openxmlformats.org/officeDocument/2006/relationships/hyperlink" Target="https://m.edsoo.ru/8bc26e9a" TargetMode="External"/><Relationship Id="rId378" Type="http://schemas.openxmlformats.org/officeDocument/2006/relationships/hyperlink" Target="https://m.edsoo.ru/8bc42b9a" TargetMode="External"/><Relationship Id="rId403" Type="http://schemas.openxmlformats.org/officeDocument/2006/relationships/hyperlink" Target="https://m.edsoo.ru/8bc4561a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8bc3004e" TargetMode="External"/><Relationship Id="rId291" Type="http://schemas.openxmlformats.org/officeDocument/2006/relationships/hyperlink" Target="https://m.edsoo.ru/8bc3798e" TargetMode="External"/><Relationship Id="rId305" Type="http://schemas.openxmlformats.org/officeDocument/2006/relationships/hyperlink" Target="https://m.edsoo.ru/8bc39c70" TargetMode="External"/><Relationship Id="rId347" Type="http://schemas.openxmlformats.org/officeDocument/2006/relationships/hyperlink" Target="https://m.edsoo.ru/8bc3ec8e" TargetMode="External"/><Relationship Id="rId44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b720" TargetMode="External"/><Relationship Id="rId151" Type="http://schemas.openxmlformats.org/officeDocument/2006/relationships/hyperlink" Target="https://m.edsoo.ru/8a199820" TargetMode="External"/><Relationship Id="rId389" Type="http://schemas.openxmlformats.org/officeDocument/2006/relationships/hyperlink" Target="https://m.edsoo.ru/8bc43a9a" TargetMode="External"/><Relationship Id="rId193" Type="http://schemas.openxmlformats.org/officeDocument/2006/relationships/hyperlink" Target="https://m.edsoo.ru/8bc2b81e" TargetMode="External"/><Relationship Id="rId207" Type="http://schemas.openxmlformats.org/officeDocument/2006/relationships/hyperlink" Target="https://m.edsoo.ru/8bc2d2e0" TargetMode="External"/><Relationship Id="rId249" Type="http://schemas.openxmlformats.org/officeDocument/2006/relationships/hyperlink" Target="https://m.edsoo.ru/8bc317f0" TargetMode="External"/><Relationship Id="rId414" Type="http://schemas.openxmlformats.org/officeDocument/2006/relationships/hyperlink" Target="https://m.edsoo.ru/8bc4636c" TargetMode="External"/><Relationship Id="rId13" Type="http://schemas.openxmlformats.org/officeDocument/2006/relationships/hyperlink" Target="https://m.edsoo.ru/7f41542e" TargetMode="External"/><Relationship Id="rId109" Type="http://schemas.openxmlformats.org/officeDocument/2006/relationships/hyperlink" Target="https://m.edsoo.ru/8a195e28" TargetMode="External"/><Relationship Id="rId260" Type="http://schemas.openxmlformats.org/officeDocument/2006/relationships/hyperlink" Target="https://m.edsoo.ru/8bc34310" TargetMode="External"/><Relationship Id="rId316" Type="http://schemas.openxmlformats.org/officeDocument/2006/relationships/hyperlink" Target="https://m.edsoo.ru/8bc3b6ba" TargetMode="External"/><Relationship Id="rId55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b720" TargetMode="External"/><Relationship Id="rId120" Type="http://schemas.openxmlformats.org/officeDocument/2006/relationships/hyperlink" Target="https://m.edsoo.ru/8a196ed6" TargetMode="External"/><Relationship Id="rId358" Type="http://schemas.openxmlformats.org/officeDocument/2006/relationships/hyperlink" Target="https://m.edsoo.ru/8bc40584" TargetMode="External"/><Relationship Id="rId162" Type="http://schemas.openxmlformats.org/officeDocument/2006/relationships/hyperlink" Target="https://m.edsoo.ru/8bc26a6c" TargetMode="External"/><Relationship Id="rId218" Type="http://schemas.openxmlformats.org/officeDocument/2006/relationships/hyperlink" Target="https://m.edsoo.ru/8bc2e28a" TargetMode="External"/><Relationship Id="rId425" Type="http://schemas.openxmlformats.org/officeDocument/2006/relationships/hyperlink" Target="https://m.edsoo.ru/8bc475aa" TargetMode="External"/><Relationship Id="rId271" Type="http://schemas.openxmlformats.org/officeDocument/2006/relationships/hyperlink" Target="https://m.edsoo.ru/8bc3565c" TargetMode="External"/><Relationship Id="rId24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8a197e58" TargetMode="External"/><Relationship Id="rId327" Type="http://schemas.openxmlformats.org/officeDocument/2006/relationships/hyperlink" Target="https://m.edsoo.ru/8bc3c984" TargetMode="External"/><Relationship Id="rId369" Type="http://schemas.openxmlformats.org/officeDocument/2006/relationships/hyperlink" Target="https://m.edsoo.ru/8bc41d6c" TargetMode="External"/><Relationship Id="rId173" Type="http://schemas.openxmlformats.org/officeDocument/2006/relationships/hyperlink" Target="https://m.edsoo.ru/8bc28b32" TargetMode="External"/><Relationship Id="rId229" Type="http://schemas.openxmlformats.org/officeDocument/2006/relationships/hyperlink" Target="https://m.edsoo.ru/8bc2f54a" TargetMode="External"/><Relationship Id="rId380" Type="http://schemas.openxmlformats.org/officeDocument/2006/relationships/hyperlink" Target="https://m.edsoo.ru/8bc42e4c" TargetMode="External"/><Relationship Id="rId240" Type="http://schemas.openxmlformats.org/officeDocument/2006/relationships/hyperlink" Target="https://m.edsoo.ru/8bc30288" TargetMode="External"/><Relationship Id="rId35" Type="http://schemas.openxmlformats.org/officeDocument/2006/relationships/hyperlink" Target="https://m.edsoo.ru/7f41727e" TargetMode="External"/><Relationship Id="rId77" Type="http://schemas.openxmlformats.org/officeDocument/2006/relationships/hyperlink" Target="https://m.edsoo.ru/7f4196be" TargetMode="External"/><Relationship Id="rId100" Type="http://schemas.openxmlformats.org/officeDocument/2006/relationships/hyperlink" Target="https://m.edsoo.ru/7f41b720" TargetMode="External"/><Relationship Id="rId282" Type="http://schemas.openxmlformats.org/officeDocument/2006/relationships/hyperlink" Target="https://m.edsoo.ru/8bc3706a" TargetMode="External"/><Relationship Id="rId338" Type="http://schemas.openxmlformats.org/officeDocument/2006/relationships/hyperlink" Target="https://m.edsoo.ru/8bc3df82" TargetMode="External"/><Relationship Id="rId8" Type="http://schemas.openxmlformats.org/officeDocument/2006/relationships/hyperlink" Target="https://m.edsoo.ru/7f41542e" TargetMode="External"/><Relationship Id="rId142" Type="http://schemas.openxmlformats.org/officeDocument/2006/relationships/hyperlink" Target="https://m.edsoo.ru/8a1985ce" TargetMode="External"/><Relationship Id="rId184" Type="http://schemas.openxmlformats.org/officeDocument/2006/relationships/hyperlink" Target="https://m.edsoo.ru/8bc2aa04" TargetMode="External"/><Relationship Id="rId391" Type="http://schemas.openxmlformats.org/officeDocument/2006/relationships/hyperlink" Target="https://m.edsoo.ru/8bc43e3c" TargetMode="External"/><Relationship Id="rId405" Type="http://schemas.openxmlformats.org/officeDocument/2006/relationships/hyperlink" Target="https://m.edsoo.ru/8bc45b92" TargetMode="External"/><Relationship Id="rId251" Type="http://schemas.openxmlformats.org/officeDocument/2006/relationships/hyperlink" Target="https://m.edsoo.ru/8bc323b2" TargetMode="External"/><Relationship Id="rId46" Type="http://schemas.openxmlformats.org/officeDocument/2006/relationships/hyperlink" Target="https://m.edsoo.ru/7f41727e" TargetMode="External"/><Relationship Id="rId293" Type="http://schemas.openxmlformats.org/officeDocument/2006/relationships/hyperlink" Target="https://m.edsoo.ru/8bc3851e" TargetMode="External"/><Relationship Id="rId307" Type="http://schemas.openxmlformats.org/officeDocument/2006/relationships/hyperlink" Target="https://m.edsoo.ru/8bc39fd6" TargetMode="External"/><Relationship Id="rId349" Type="http://schemas.openxmlformats.org/officeDocument/2006/relationships/hyperlink" Target="https://m.edsoo.ru/8bc392ca" TargetMode="External"/><Relationship Id="rId88" Type="http://schemas.openxmlformats.org/officeDocument/2006/relationships/hyperlink" Target="https://m.edsoo.ru/7f41b720" TargetMode="External"/><Relationship Id="rId111" Type="http://schemas.openxmlformats.org/officeDocument/2006/relationships/hyperlink" Target="https://m.edsoo.ru/8a196170" TargetMode="External"/><Relationship Id="rId153" Type="http://schemas.openxmlformats.org/officeDocument/2006/relationships/hyperlink" Target="https://m.edsoo.ru/8a199b04" TargetMode="External"/><Relationship Id="rId195" Type="http://schemas.openxmlformats.org/officeDocument/2006/relationships/hyperlink" Target="https://m.edsoo.ru/8bc2c124" TargetMode="External"/><Relationship Id="rId209" Type="http://schemas.openxmlformats.org/officeDocument/2006/relationships/hyperlink" Target="https://m.edsoo.ru/8bc2d538" TargetMode="External"/><Relationship Id="rId360" Type="http://schemas.openxmlformats.org/officeDocument/2006/relationships/hyperlink" Target="https://m.edsoo.ru/8bc40ae8" TargetMode="External"/><Relationship Id="rId416" Type="http://schemas.openxmlformats.org/officeDocument/2006/relationships/hyperlink" Target="https://m.edsoo.ru/8bc46a7e" TargetMode="External"/><Relationship Id="rId220" Type="http://schemas.openxmlformats.org/officeDocument/2006/relationships/hyperlink" Target="https://m.edsoo.ru/8bc2e5d2" TargetMode="External"/><Relationship Id="rId15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727e" TargetMode="External"/><Relationship Id="rId262" Type="http://schemas.openxmlformats.org/officeDocument/2006/relationships/hyperlink" Target="https://m.edsoo.ru/8bc3464e" TargetMode="External"/><Relationship Id="rId318" Type="http://schemas.openxmlformats.org/officeDocument/2006/relationships/hyperlink" Target="https://m.edsoo.ru/8bc3ace2" TargetMode="External"/><Relationship Id="rId99" Type="http://schemas.openxmlformats.org/officeDocument/2006/relationships/hyperlink" Target="https://m.edsoo.ru/7f41b720" TargetMode="External"/><Relationship Id="rId122" Type="http://schemas.openxmlformats.org/officeDocument/2006/relationships/hyperlink" Target="https://m.edsoo.ru/8a1970fc" TargetMode="External"/><Relationship Id="rId164" Type="http://schemas.openxmlformats.org/officeDocument/2006/relationships/hyperlink" Target="https://m.edsoo.ru/8bc28574" TargetMode="External"/><Relationship Id="rId371" Type="http://schemas.openxmlformats.org/officeDocument/2006/relationships/hyperlink" Target="https://m.edsoo.ru/8bc44328" TargetMode="External"/><Relationship Id="rId427" Type="http://schemas.openxmlformats.org/officeDocument/2006/relationships/fontTable" Target="fontTable.xml"/><Relationship Id="rId26" Type="http://schemas.openxmlformats.org/officeDocument/2006/relationships/hyperlink" Target="https://m.edsoo.ru/7f41542e" TargetMode="External"/><Relationship Id="rId231" Type="http://schemas.openxmlformats.org/officeDocument/2006/relationships/hyperlink" Target="https://m.edsoo.ru/8bc2f824" TargetMode="External"/><Relationship Id="rId273" Type="http://schemas.openxmlformats.org/officeDocument/2006/relationships/hyperlink" Target="https://m.edsoo.ru/8bc35878" TargetMode="External"/><Relationship Id="rId329" Type="http://schemas.openxmlformats.org/officeDocument/2006/relationships/hyperlink" Target="https://m.edsoo.ru/8bc3cfa6" TargetMode="External"/><Relationship Id="rId68" Type="http://schemas.openxmlformats.org/officeDocument/2006/relationships/hyperlink" Target="https://m.edsoo.ru/7f4196be" TargetMode="External"/><Relationship Id="rId133" Type="http://schemas.openxmlformats.org/officeDocument/2006/relationships/hyperlink" Target="https://m.edsoo.ru/8a198128" TargetMode="External"/><Relationship Id="rId175" Type="http://schemas.openxmlformats.org/officeDocument/2006/relationships/hyperlink" Target="https://m.edsoo.ru/8bc28e52" TargetMode="External"/><Relationship Id="rId340" Type="http://schemas.openxmlformats.org/officeDocument/2006/relationships/hyperlink" Target="https://m.edsoo.ru/8bc3e450" TargetMode="External"/><Relationship Id="rId200" Type="http://schemas.openxmlformats.org/officeDocument/2006/relationships/hyperlink" Target="https://m.edsoo.ru/8bc2c84a" TargetMode="External"/><Relationship Id="rId382" Type="http://schemas.openxmlformats.org/officeDocument/2006/relationships/hyperlink" Target="https://m.edsoo.ru/8bc4336a" TargetMode="External"/><Relationship Id="rId242" Type="http://schemas.openxmlformats.org/officeDocument/2006/relationships/hyperlink" Target="https://m.edsoo.ru/8bc30620" TargetMode="External"/><Relationship Id="rId284" Type="http://schemas.openxmlformats.org/officeDocument/2006/relationships/hyperlink" Target="https://m.edsoo.ru/8bc368ae" TargetMode="External"/><Relationship Id="rId37" Type="http://schemas.openxmlformats.org/officeDocument/2006/relationships/hyperlink" Target="https://m.edsoo.ru/7f41727e" TargetMode="External"/><Relationship Id="rId79" Type="http://schemas.openxmlformats.org/officeDocument/2006/relationships/hyperlink" Target="https://m.edsoo.ru/7f4196be" TargetMode="External"/><Relationship Id="rId102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9028" TargetMode="External"/><Relationship Id="rId90" Type="http://schemas.openxmlformats.org/officeDocument/2006/relationships/hyperlink" Target="https://m.edsoo.ru/7f41b720" TargetMode="External"/><Relationship Id="rId186" Type="http://schemas.openxmlformats.org/officeDocument/2006/relationships/hyperlink" Target="https://m.edsoo.ru/8bc2ad6a" TargetMode="External"/><Relationship Id="rId351" Type="http://schemas.openxmlformats.org/officeDocument/2006/relationships/hyperlink" Target="https://m.edsoo.ru/8bc3f6d4" TargetMode="External"/><Relationship Id="rId393" Type="http://schemas.openxmlformats.org/officeDocument/2006/relationships/hyperlink" Target="https://m.edsoo.ru/8bc440e4" TargetMode="External"/><Relationship Id="rId407" Type="http://schemas.openxmlformats.org/officeDocument/2006/relationships/hyperlink" Target="https://m.edsoo.ru/8bc45dae" TargetMode="External"/><Relationship Id="rId211" Type="http://schemas.openxmlformats.org/officeDocument/2006/relationships/hyperlink" Target="https://m.edsoo.ru/8bc2d7e0" TargetMode="External"/><Relationship Id="rId253" Type="http://schemas.openxmlformats.org/officeDocument/2006/relationships/hyperlink" Target="https://m.edsoo.ru/8bc3270e" TargetMode="External"/><Relationship Id="rId295" Type="http://schemas.openxmlformats.org/officeDocument/2006/relationships/hyperlink" Target="https://m.edsoo.ru/8bc38a64" TargetMode="External"/><Relationship Id="rId309" Type="http://schemas.openxmlformats.org/officeDocument/2006/relationships/hyperlink" Target="https://m.edsoo.ru/8bc39eb4" TargetMode="External"/><Relationship Id="rId48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8a196418" TargetMode="External"/><Relationship Id="rId320" Type="http://schemas.openxmlformats.org/officeDocument/2006/relationships/hyperlink" Target="https://m.edsoo.ru/8bc3b19c" TargetMode="External"/><Relationship Id="rId155" Type="http://schemas.openxmlformats.org/officeDocument/2006/relationships/hyperlink" Target="https://m.edsoo.ru/8a199d48" TargetMode="External"/><Relationship Id="rId197" Type="http://schemas.openxmlformats.org/officeDocument/2006/relationships/hyperlink" Target="https://m.edsoo.ru/8bc2c4e4" TargetMode="External"/><Relationship Id="rId362" Type="http://schemas.openxmlformats.org/officeDocument/2006/relationships/hyperlink" Target="https://m.edsoo.ru/8bc40f48" TargetMode="External"/><Relationship Id="rId418" Type="http://schemas.openxmlformats.org/officeDocument/2006/relationships/hyperlink" Target="https://m.edsoo.ru/8bc4749c" TargetMode="External"/><Relationship Id="rId222" Type="http://schemas.openxmlformats.org/officeDocument/2006/relationships/hyperlink" Target="https://m.edsoo.ru/8bc2e6e0" TargetMode="External"/><Relationship Id="rId264" Type="http://schemas.openxmlformats.org/officeDocument/2006/relationships/hyperlink" Target="https://m.edsoo.ru/8bc34860" TargetMode="External"/><Relationship Id="rId17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727e" TargetMode="External"/><Relationship Id="rId124" Type="http://schemas.openxmlformats.org/officeDocument/2006/relationships/hyperlink" Target="https://m.edsoo.ru/8a197354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27039</Words>
  <Characters>154123</Characters>
  <Application>Microsoft Office Word</Application>
  <DocSecurity>0</DocSecurity>
  <Lines>1284</Lines>
  <Paragraphs>361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imang</dc:creator>
  <cp:lastModifiedBy>пк</cp:lastModifiedBy>
  <cp:revision>5</cp:revision>
  <cp:lastPrinted>2024-09-15T09:36:00Z</cp:lastPrinted>
  <dcterms:created xsi:type="dcterms:W3CDTF">2024-08-26T12:43:00Z</dcterms:created>
  <dcterms:modified xsi:type="dcterms:W3CDTF">2025-01-13T12:16:00Z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3795BFEC7717430390C7A7402352645E_12</vt:lpwstr>
  </property>
</Properties>
</file>